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C1AEB" w14:textId="77777777" w:rsidR="00531098" w:rsidRDefault="009149FA">
      <w:pPr>
        <w:pStyle w:val="Heading1"/>
        <w:keepNext w:val="0"/>
        <w:spacing w:line="0" w:lineRule="auto"/>
        <w:jc w:val="center"/>
      </w:pPr>
      <w:r>
        <w:rPr>
          <w:rFonts w:ascii="Times New Roman" w:hAnsi="Times New Roman"/>
          <w:b w:val="0"/>
          <w:color w:val="000000"/>
          <w:sz w:val="34"/>
        </w:rPr>
        <w:t>WEB ANNEX</w:t>
      </w:r>
    </w:p>
    <w:p w14:paraId="64018335" w14:textId="77777777" w:rsidR="00531098" w:rsidRDefault="009149FA">
      <w:pPr>
        <w:pStyle w:val="Heading1"/>
        <w:keepNext w:val="0"/>
        <w:spacing w:line="0" w:lineRule="auto"/>
        <w:jc w:val="center"/>
      </w:pPr>
      <w:r>
        <w:rPr>
          <w:rFonts w:ascii="Times New Roman" w:hAnsi="Times New Roman"/>
          <w:b w:val="0"/>
          <w:color w:val="000000"/>
          <w:sz w:val="34"/>
        </w:rPr>
        <w:t>ANNEXE WEB</w:t>
      </w:r>
    </w:p>
    <w:p w14:paraId="2913804A" w14:textId="77777777" w:rsidR="00531098" w:rsidRDefault="009149FA">
      <w:pPr>
        <w:pStyle w:val="Heading1"/>
        <w:keepNext w:val="0"/>
        <w:spacing w:line="0" w:lineRule="auto"/>
        <w:jc w:val="center"/>
      </w:pPr>
      <w:r>
        <w:rPr>
          <w:rFonts w:ascii="Times New Roman" w:hAnsi="Times New Roman"/>
          <w:b w:val="0"/>
          <w:color w:val="000000"/>
          <w:sz w:val="34"/>
        </w:rPr>
        <w:t>ANEXO PARA LA WEB</w:t>
      </w:r>
    </w:p>
    <w:p w14:paraId="6C2D7045" w14:textId="77777777" w:rsidR="00531098" w:rsidRDefault="00531098">
      <w:pPr>
        <w:pBdr>
          <w:bottom w:val="single" w:sz="6" w:space="1" w:color="auto"/>
        </w:pBdr>
      </w:pPr>
    </w:p>
    <w:p w14:paraId="2638FBA8" w14:textId="77777777" w:rsidR="00531098" w:rsidRDefault="009149FA">
      <w:pPr>
        <w:spacing w:line="240" w:lineRule="auto"/>
        <w:jc w:val="center"/>
      </w:pPr>
      <w:r>
        <w:rPr>
          <w:rFonts w:ascii="Times New Roman" w:hAnsi="Times New Roman"/>
          <w:b/>
          <w:color w:val="000000"/>
          <w:sz w:val="40"/>
        </w:rPr>
        <w:t>Commission on Phytosanitary Measures (CPM-20)</w:t>
      </w:r>
    </w:p>
    <w:p w14:paraId="731B27C8" w14:textId="77777777" w:rsidR="00531098" w:rsidRDefault="00531098">
      <w:pPr>
        <w:pBdr>
          <w:bottom w:val="single" w:sz="6" w:space="1" w:color="auto"/>
        </w:pBdr>
      </w:pPr>
    </w:p>
    <w:p w14:paraId="73D215FE" w14:textId="77777777" w:rsidR="00531098" w:rsidRPr="007F5AFB" w:rsidRDefault="009149FA">
      <w:pPr>
        <w:pStyle w:val="Heading1"/>
        <w:keepNext w:val="0"/>
        <w:spacing w:line="0" w:lineRule="auto"/>
        <w:jc w:val="center"/>
        <w:rPr>
          <w:lang w:val="fr-FR"/>
        </w:rPr>
      </w:pPr>
      <w:r w:rsidRPr="007F5AFB">
        <w:rPr>
          <w:rFonts w:ascii="Times New Roman" w:hAnsi="Times New Roman"/>
          <w:b w:val="0"/>
          <w:color w:val="000000"/>
          <w:sz w:val="32"/>
          <w:lang w:val="fr-FR"/>
        </w:rPr>
        <w:t>LIST OF DELEGATES AND OBSERVERS</w:t>
      </w:r>
    </w:p>
    <w:p w14:paraId="5DA2B8AB" w14:textId="77777777" w:rsidR="00531098" w:rsidRPr="007F5AFB" w:rsidRDefault="009149FA">
      <w:pPr>
        <w:pStyle w:val="Heading1"/>
        <w:keepNext w:val="0"/>
        <w:spacing w:line="0" w:lineRule="auto"/>
        <w:jc w:val="center"/>
        <w:rPr>
          <w:lang w:val="fr-FR"/>
        </w:rPr>
      </w:pPr>
      <w:r w:rsidRPr="007F5AFB">
        <w:rPr>
          <w:rFonts w:ascii="Times New Roman" w:hAnsi="Times New Roman"/>
          <w:b w:val="0"/>
          <w:color w:val="000000"/>
          <w:sz w:val="32"/>
          <w:lang w:val="fr-FR"/>
        </w:rPr>
        <w:t>LISTE DES DÉLÉGUÉS ET OBSERVATEURS</w:t>
      </w:r>
    </w:p>
    <w:p w14:paraId="46935AA7" w14:textId="77777777" w:rsidR="00531098" w:rsidRPr="007F5AFB" w:rsidRDefault="009149FA">
      <w:pPr>
        <w:pStyle w:val="Heading1"/>
        <w:keepNext w:val="0"/>
        <w:spacing w:line="0" w:lineRule="auto"/>
        <w:jc w:val="center"/>
        <w:rPr>
          <w:lang w:val="it-IT"/>
        </w:rPr>
      </w:pPr>
      <w:r w:rsidRPr="007F5AFB">
        <w:rPr>
          <w:rFonts w:ascii="Times New Roman" w:hAnsi="Times New Roman"/>
          <w:b w:val="0"/>
          <w:color w:val="000000"/>
          <w:sz w:val="32"/>
          <w:lang w:val="it-IT"/>
        </w:rPr>
        <w:t>LISTA DE DELEGADOS Y OBSERVADORES</w:t>
      </w:r>
    </w:p>
    <w:p w14:paraId="1E098D0A" w14:textId="77777777" w:rsidR="00531098" w:rsidRPr="007F5AFB" w:rsidRDefault="00531098">
      <w:pPr>
        <w:rPr>
          <w:lang w:val="it-IT"/>
        </w:rPr>
        <w:sectPr w:rsidR="00531098" w:rsidRPr="007F5AFB">
          <w:footerReference w:type="default" r:id="rId8"/>
          <w:pgSz w:w="12240" w:h="15840"/>
          <w:pgMar w:top="1134" w:right="1134" w:bottom="1134" w:left="1134" w:header="720" w:footer="720" w:gutter="0"/>
          <w:pgNumType w:start="0"/>
          <w:cols w:space="720"/>
          <w:titlePg/>
          <w:docGrid w:linePitch="360"/>
        </w:sectPr>
      </w:pPr>
    </w:p>
    <w:p w14:paraId="6F748056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lastRenderedPageBreak/>
        <w:t>Algeria Algérie Argelia</w:t>
      </w:r>
    </w:p>
    <w:p w14:paraId="636C5CE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F35C95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Mohamed  KHELIFI</w:t>
      </w:r>
      <w:proofErr w:type="gramEnd"/>
    </w:p>
    <w:p w14:paraId="5D79CEE4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Ambassadeur</w:t>
      </w:r>
      <w:r w:rsidRPr="007F5AFB">
        <w:rPr>
          <w:rFonts w:ascii="Times New Roman" w:hAnsi="Times New Roman"/>
          <w:color w:val="000000"/>
          <w:lang w:val="fr-FR"/>
        </w:rPr>
        <w:br/>
        <w:t>Représentant permanent auprès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2502FB3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7E6B2BA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Lyes  TALBI</w:t>
      </w:r>
      <w:proofErr w:type="gramEnd"/>
    </w:p>
    <w:p w14:paraId="707700AE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Attaché</w:t>
      </w:r>
      <w:r w:rsidRPr="007F5AFB">
        <w:rPr>
          <w:rFonts w:ascii="Times New Roman" w:hAnsi="Times New Roman"/>
          <w:color w:val="000000"/>
          <w:lang w:val="fr-FR"/>
        </w:rPr>
        <w:br/>
        <w:t>Représentant permanent suppléant auprès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20621105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Zakia  HAMOUDU</w:t>
      </w:r>
      <w:proofErr w:type="gramEnd"/>
    </w:p>
    <w:p w14:paraId="6D339F64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Directrice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Protection des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Végetaux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et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Controles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Techniques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du développement rural et de la Pêche</w:t>
      </w:r>
      <w:r w:rsidRPr="007F5AFB">
        <w:rPr>
          <w:rFonts w:ascii="Times New Roman" w:hAnsi="Times New Roman"/>
          <w:color w:val="000000"/>
          <w:lang w:val="fr-FR"/>
        </w:rPr>
        <w:br/>
        <w:t>Alger</w:t>
      </w:r>
    </w:p>
    <w:p w14:paraId="7076B078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Argentina Argentine Argentina</w:t>
      </w:r>
    </w:p>
    <w:p w14:paraId="145CD03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7ACF273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Diego  QUIROGA</w:t>
      </w:r>
      <w:proofErr w:type="gramEnd"/>
    </w:p>
    <w:p w14:paraId="50DDF42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Director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nacional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Protección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vegetal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Servicio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Nacional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Sanidad y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Calidad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Agroalimentaria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Buenos Aires</w:t>
      </w:r>
    </w:p>
    <w:p w14:paraId="6DEC55D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1EA69CA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Ezequiel  FERRO</w:t>
      </w:r>
      <w:proofErr w:type="gramEnd"/>
    </w:p>
    <w:p w14:paraId="78D4BAA9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Coordinador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General 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Asuntos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Fitosanitarios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Internacionales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Dirección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Nacional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Protección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Vegetal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Servicio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Nacional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Sanidad y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Calidad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Agroalimentaria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Buenos Aires</w:t>
      </w:r>
    </w:p>
    <w:p w14:paraId="1409D93D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Armenia Arménie Armenia</w:t>
      </w:r>
    </w:p>
    <w:p w14:paraId="58DFA5B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6E646C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Artur  NIKOYAN</w:t>
      </w:r>
      <w:proofErr w:type="gramEnd"/>
    </w:p>
    <w:p w14:paraId="1B3661E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Phytosanitary Department of the Food Safety Inspection Body</w:t>
      </w:r>
      <w:r>
        <w:rPr>
          <w:rFonts w:ascii="Times New Roman" w:hAnsi="Times New Roman"/>
          <w:color w:val="000000"/>
        </w:rPr>
        <w:br/>
        <w:t>Yerevan</w:t>
      </w:r>
    </w:p>
    <w:p w14:paraId="10572022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Australia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Australie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Australia</w:t>
      </w:r>
      <w:proofErr w:type="spellEnd"/>
    </w:p>
    <w:p w14:paraId="79786ED2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C40708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Gabrielle  VIVIAN</w:t>
      </w:r>
      <w:proofErr w:type="gramEnd"/>
      <w:r>
        <w:rPr>
          <w:rFonts w:ascii="Times New Roman" w:hAnsi="Times New Roman"/>
          <w:b/>
          <w:color w:val="000000"/>
        </w:rPr>
        <w:t>-SMITH</w:t>
      </w:r>
    </w:p>
    <w:p w14:paraId="6F29461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</w:t>
      </w:r>
      <w:r>
        <w:rPr>
          <w:rFonts w:ascii="Times New Roman" w:hAnsi="Times New Roman"/>
          <w:color w:val="000000"/>
        </w:rPr>
        <w:br/>
        <w:t>Plant Protection Office</w:t>
      </w:r>
      <w:r>
        <w:rPr>
          <w:rFonts w:ascii="Times New Roman" w:hAnsi="Times New Roman"/>
          <w:color w:val="000000"/>
        </w:rPr>
        <w:br/>
        <w:t>International Plant Protection Convention</w:t>
      </w:r>
      <w:r>
        <w:rPr>
          <w:rFonts w:ascii="Times New Roman" w:hAnsi="Times New Roman"/>
          <w:color w:val="000000"/>
        </w:rPr>
        <w:br/>
        <w:t>Canberra</w:t>
      </w:r>
    </w:p>
    <w:p w14:paraId="1D733E9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9351D7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Sophie  PETERSON</w:t>
      </w:r>
      <w:proofErr w:type="gramEnd"/>
    </w:p>
    <w:p w14:paraId="35B84CA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Pacific Engagement and International Plant Health</w:t>
      </w:r>
      <w:r>
        <w:rPr>
          <w:rFonts w:ascii="Times New Roman" w:hAnsi="Times New Roman"/>
          <w:color w:val="000000"/>
        </w:rPr>
        <w:br/>
        <w:t>Australian Chief Plant Protection Office</w:t>
      </w:r>
      <w:r>
        <w:rPr>
          <w:rFonts w:ascii="Times New Roman" w:hAnsi="Times New Roman"/>
          <w:color w:val="000000"/>
        </w:rPr>
        <w:br/>
        <w:t>Chair of the International Plant Protection Convention Standards Committee</w:t>
      </w:r>
      <w:r>
        <w:rPr>
          <w:rFonts w:ascii="Times New Roman" w:hAnsi="Times New Roman"/>
          <w:color w:val="000000"/>
        </w:rPr>
        <w:br/>
        <w:t>Canberra</w:t>
      </w:r>
    </w:p>
    <w:p w14:paraId="7A6258A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Emma  HATCHER</w:t>
      </w:r>
      <w:proofErr w:type="gramEnd"/>
    </w:p>
    <w:p w14:paraId="29EF9CF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68648BB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Andreas  ANARGYROS</w:t>
      </w:r>
      <w:proofErr w:type="gramEnd"/>
    </w:p>
    <w:p w14:paraId="7450ADD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Agriculture Adviser</w:t>
      </w:r>
      <w:r>
        <w:rPr>
          <w:rFonts w:ascii="Times New Roman" w:hAnsi="Times New Roman"/>
          <w:color w:val="000000"/>
        </w:rPr>
        <w:br/>
        <w:t>Embassy of Australia</w:t>
      </w:r>
      <w:r>
        <w:rPr>
          <w:rFonts w:ascii="Times New Roman" w:hAnsi="Times New Roman"/>
          <w:color w:val="000000"/>
        </w:rPr>
        <w:br/>
        <w:t>Rome</w:t>
      </w:r>
    </w:p>
    <w:p w14:paraId="562AF4F0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>Austria Autriche Austria</w:t>
      </w:r>
    </w:p>
    <w:p w14:paraId="49038C8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833F69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Maximilian  POCK</w:t>
      </w:r>
      <w:proofErr w:type="gramEnd"/>
    </w:p>
    <w:p w14:paraId="6C887C0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Expert</w:t>
      </w:r>
      <w:r>
        <w:rPr>
          <w:rFonts w:ascii="Times New Roman" w:hAnsi="Times New Roman"/>
          <w:color w:val="000000"/>
        </w:rPr>
        <w:br/>
        <w:t xml:space="preserve">Federal Ministry of Agriculture and Forestry, Climate and Environmental Protection, Regions and Water Management </w:t>
      </w:r>
      <w:r>
        <w:rPr>
          <w:rFonts w:ascii="Times New Roman" w:hAnsi="Times New Roman"/>
          <w:color w:val="000000"/>
        </w:rPr>
        <w:br/>
        <w:t>Vienna</w:t>
      </w:r>
    </w:p>
    <w:p w14:paraId="4B0B5C6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0DE4D46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Gernot  GRUBER</w:t>
      </w:r>
      <w:proofErr w:type="gramEnd"/>
    </w:p>
    <w:p w14:paraId="1EB640D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Expert</w:t>
      </w:r>
      <w:r>
        <w:rPr>
          <w:rFonts w:ascii="Times New Roman" w:hAnsi="Times New Roman"/>
          <w:color w:val="000000"/>
        </w:rPr>
        <w:br/>
        <w:t>Federal Ministry of Agriculture and Forestry, Climate and Environmental Protection, Regions and Water Management</w:t>
      </w:r>
      <w:r>
        <w:rPr>
          <w:rFonts w:ascii="Times New Roman" w:hAnsi="Times New Roman"/>
          <w:color w:val="000000"/>
        </w:rPr>
        <w:br/>
        <w:t>Vienna</w:t>
      </w:r>
    </w:p>
    <w:p w14:paraId="50E2AA36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Azerbaijan </w:t>
      </w:r>
      <w:proofErr w:type="spellStart"/>
      <w:r>
        <w:rPr>
          <w:rFonts w:ascii="Times New Roman" w:hAnsi="Times New Roman"/>
          <w:color w:val="000000"/>
        </w:rPr>
        <w:t>Azerbaïdjan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Azerbaiyán</w:t>
      </w:r>
      <w:proofErr w:type="spellEnd"/>
    </w:p>
    <w:p w14:paraId="22A8AA3E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3B97D11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Elmar  ALLAHVERDIYEV</w:t>
      </w:r>
      <w:proofErr w:type="gramEnd"/>
    </w:p>
    <w:p w14:paraId="4A3CF42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Head </w:t>
      </w:r>
      <w:r>
        <w:rPr>
          <w:rFonts w:ascii="Times New Roman" w:hAnsi="Times New Roman"/>
          <w:color w:val="000000"/>
        </w:rPr>
        <w:br/>
        <w:t>Plant Health and Biosafety Department of the Food Safety Agency</w:t>
      </w:r>
      <w:r>
        <w:rPr>
          <w:rFonts w:ascii="Times New Roman" w:hAnsi="Times New Roman"/>
          <w:color w:val="000000"/>
        </w:rPr>
        <w:br/>
        <w:t>Chief State Phytosanitary Inspector</w:t>
      </w:r>
      <w:r>
        <w:rPr>
          <w:rFonts w:ascii="Times New Roman" w:hAnsi="Times New Roman"/>
          <w:color w:val="000000"/>
        </w:rPr>
        <w:br/>
        <w:t>Baku</w:t>
      </w:r>
    </w:p>
    <w:p w14:paraId="1F709BF3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Bahamas </w:t>
      </w:r>
      <w:proofErr w:type="spellStart"/>
      <w:r>
        <w:rPr>
          <w:rFonts w:ascii="Times New Roman" w:hAnsi="Times New Roman"/>
          <w:color w:val="000000"/>
        </w:rPr>
        <w:t>Bahamas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Bahamas</w:t>
      </w:r>
      <w:proofErr w:type="spellEnd"/>
    </w:p>
    <w:p w14:paraId="3E1B69D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3CB7DED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Yasmin  JOHNSON</w:t>
      </w:r>
      <w:proofErr w:type="gramEnd"/>
    </w:p>
    <w:p w14:paraId="74EC4BA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of Plant Protection</w:t>
      </w:r>
      <w:r>
        <w:rPr>
          <w:rFonts w:ascii="Times New Roman" w:hAnsi="Times New Roman"/>
          <w:color w:val="000000"/>
        </w:rPr>
        <w:br/>
        <w:t>Ministry of Agriculture and Marine Resources</w:t>
      </w:r>
      <w:r>
        <w:rPr>
          <w:rFonts w:ascii="Times New Roman" w:hAnsi="Times New Roman"/>
          <w:color w:val="000000"/>
        </w:rPr>
        <w:br/>
        <w:t>Nassau</w:t>
      </w:r>
    </w:p>
    <w:p w14:paraId="281FEB7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B98EFF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Ezra  BARTHOLOMEW</w:t>
      </w:r>
      <w:proofErr w:type="gramEnd"/>
    </w:p>
    <w:p w14:paraId="653A0E3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Inspection Coordinator</w:t>
      </w:r>
      <w:r>
        <w:rPr>
          <w:rFonts w:ascii="Times New Roman" w:hAnsi="Times New Roman"/>
          <w:color w:val="000000"/>
        </w:rPr>
        <w:br/>
        <w:t>Ministry of Agriculture and Marine Resources</w:t>
      </w:r>
      <w:r>
        <w:rPr>
          <w:rFonts w:ascii="Times New Roman" w:hAnsi="Times New Roman"/>
          <w:color w:val="000000"/>
        </w:rPr>
        <w:br/>
        <w:t>Nassau</w:t>
      </w:r>
    </w:p>
    <w:p w14:paraId="7F3F9AF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Monique   PINDLING</w:t>
      </w:r>
    </w:p>
    <w:p w14:paraId="4628A07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Executive Director</w:t>
      </w:r>
      <w:r>
        <w:rPr>
          <w:rFonts w:ascii="Times New Roman" w:hAnsi="Times New Roman"/>
          <w:color w:val="000000"/>
        </w:rPr>
        <w:br/>
        <w:t>Bahamas Agricultural Health and Food Safety Authority</w:t>
      </w:r>
      <w:r>
        <w:rPr>
          <w:rFonts w:ascii="Times New Roman" w:hAnsi="Times New Roman"/>
          <w:color w:val="000000"/>
        </w:rPr>
        <w:br/>
        <w:t>Nassau</w:t>
      </w:r>
    </w:p>
    <w:p w14:paraId="1F9FD736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Bahrain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Bahreïn Bahrein</w:t>
      </w:r>
    </w:p>
    <w:p w14:paraId="520FE305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6851DB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Mahmood Redha M.   MOAMEN</w:t>
      </w:r>
    </w:p>
    <w:p w14:paraId="7BD0F83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Agricultural Health Directorate</w:t>
      </w:r>
      <w:r>
        <w:rPr>
          <w:rFonts w:ascii="Times New Roman" w:hAnsi="Times New Roman"/>
          <w:color w:val="000000"/>
        </w:rPr>
        <w:br/>
        <w:t>Agriculture Affairs and Animal Wealth</w:t>
      </w:r>
      <w:r>
        <w:rPr>
          <w:rFonts w:ascii="Times New Roman" w:hAnsi="Times New Roman"/>
          <w:color w:val="000000"/>
        </w:rPr>
        <w:br/>
        <w:t>Ministry of Municipalities Affairs and Agriculture</w:t>
      </w:r>
      <w:r>
        <w:rPr>
          <w:rFonts w:ascii="Times New Roman" w:hAnsi="Times New Roman"/>
          <w:color w:val="000000"/>
        </w:rPr>
        <w:br/>
        <w:t>Manama</w:t>
      </w:r>
    </w:p>
    <w:p w14:paraId="1ACEA1C2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Belarus Bélarus Belarús</w:t>
      </w:r>
    </w:p>
    <w:p w14:paraId="0420523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6FFC1E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Tatsiana  BALASHOVA</w:t>
      </w:r>
      <w:proofErr w:type="gramEnd"/>
    </w:p>
    <w:p w14:paraId="7CBFA42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State Plant Quarantine Inspectorate</w:t>
      </w:r>
      <w:r>
        <w:rPr>
          <w:rFonts w:ascii="Times New Roman" w:hAnsi="Times New Roman"/>
          <w:color w:val="000000"/>
        </w:rPr>
        <w:br/>
        <w:t>Main State Inspectorate for Seed Breeding, Quarantine and Plant Protection</w:t>
      </w:r>
      <w:r>
        <w:rPr>
          <w:rFonts w:ascii="Times New Roman" w:hAnsi="Times New Roman"/>
          <w:color w:val="000000"/>
        </w:rPr>
        <w:br/>
        <w:t xml:space="preserve">Ministry of Agriculture and Food </w:t>
      </w:r>
      <w:r>
        <w:rPr>
          <w:rFonts w:ascii="Times New Roman" w:hAnsi="Times New Roman"/>
          <w:color w:val="000000"/>
        </w:rPr>
        <w:br/>
        <w:t>Minsk</w:t>
      </w:r>
    </w:p>
    <w:p w14:paraId="5F0913BB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lastRenderedPageBreak/>
        <w:t>Belgium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Belgique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Bélgica</w:t>
      </w:r>
      <w:proofErr w:type="spellEnd"/>
    </w:p>
    <w:p w14:paraId="7A46C32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7BA71D0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Lieven  VAN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HERZELE</w:t>
      </w:r>
    </w:p>
    <w:p w14:paraId="16ACF1BC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Conseiller</w:t>
      </w:r>
      <w:r w:rsidRPr="007F5AFB">
        <w:rPr>
          <w:rFonts w:ascii="Times New Roman" w:hAnsi="Times New Roman"/>
          <w:color w:val="000000"/>
          <w:lang w:val="fr-FR"/>
        </w:rPr>
        <w:br/>
        <w:t>Santé publique, sécurité de la chaine alimentaire et environnement</w:t>
      </w:r>
      <w:r w:rsidRPr="007F5AFB">
        <w:rPr>
          <w:rFonts w:ascii="Times New Roman" w:hAnsi="Times New Roman"/>
          <w:color w:val="000000"/>
          <w:lang w:val="fr-FR"/>
        </w:rPr>
        <w:br/>
        <w:t>Direction générale animaux, végétaux et alimentation</w:t>
      </w:r>
      <w:r w:rsidRPr="007F5AFB">
        <w:rPr>
          <w:rFonts w:ascii="Times New Roman" w:hAnsi="Times New Roman"/>
          <w:color w:val="000000"/>
          <w:lang w:val="fr-FR"/>
        </w:rPr>
        <w:br/>
        <w:t>Bruxelles</w:t>
      </w:r>
    </w:p>
    <w:p w14:paraId="03C2837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583AB26A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Miryam  BENALLA</w:t>
      </w:r>
      <w:proofErr w:type="gramEnd"/>
    </w:p>
    <w:p w14:paraId="5EDB7734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Attachée</w:t>
      </w:r>
      <w:r w:rsidRPr="007F5AFB">
        <w:rPr>
          <w:rFonts w:ascii="Times New Roman" w:hAnsi="Times New Roman"/>
          <w:color w:val="000000"/>
          <w:lang w:val="fr-FR"/>
        </w:rPr>
        <w:br/>
        <w:t>Santé publique, sécurité de la chaine alimentaire et environnement</w:t>
      </w:r>
      <w:r w:rsidRPr="007F5AFB">
        <w:rPr>
          <w:rFonts w:ascii="Times New Roman" w:hAnsi="Times New Roman"/>
          <w:color w:val="000000"/>
          <w:lang w:val="fr-FR"/>
        </w:rPr>
        <w:br/>
        <w:t>Direction générale animaux, végétaux et alimentation</w:t>
      </w:r>
      <w:r w:rsidRPr="007F5AFB">
        <w:rPr>
          <w:rFonts w:ascii="Times New Roman" w:hAnsi="Times New Roman"/>
          <w:color w:val="000000"/>
          <w:lang w:val="fr-FR"/>
        </w:rPr>
        <w:br/>
        <w:t>Bruxelles</w:t>
      </w:r>
    </w:p>
    <w:p w14:paraId="2478F8E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Belize </w:t>
      </w:r>
      <w:proofErr w:type="spellStart"/>
      <w:r>
        <w:rPr>
          <w:rFonts w:ascii="Times New Roman" w:hAnsi="Times New Roman"/>
          <w:color w:val="000000"/>
        </w:rPr>
        <w:t>Belize</w:t>
      </w:r>
      <w:proofErr w:type="spellEnd"/>
      <w:r>
        <w:rPr>
          <w:rFonts w:ascii="Times New Roman" w:hAnsi="Times New Roman"/>
          <w:color w:val="000000"/>
        </w:rPr>
        <w:t xml:space="preserve"> Belice</w:t>
      </w:r>
    </w:p>
    <w:p w14:paraId="4FF1AF2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05D940F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Francisco  GUTIERREZ</w:t>
      </w:r>
      <w:proofErr w:type="gramEnd"/>
    </w:p>
    <w:p w14:paraId="7A9DF66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Technical Director </w:t>
      </w:r>
      <w:r>
        <w:rPr>
          <w:rFonts w:ascii="Times New Roman" w:hAnsi="Times New Roman"/>
          <w:color w:val="000000"/>
        </w:rPr>
        <w:br/>
        <w:t>Plant Health Department</w:t>
      </w:r>
      <w:r>
        <w:rPr>
          <w:rFonts w:ascii="Times New Roman" w:hAnsi="Times New Roman"/>
          <w:color w:val="000000"/>
        </w:rPr>
        <w:br/>
        <w:t xml:space="preserve">Belize Agricultural Health Authority </w:t>
      </w:r>
      <w:r>
        <w:rPr>
          <w:rFonts w:ascii="Times New Roman" w:hAnsi="Times New Roman"/>
          <w:color w:val="000000"/>
        </w:rPr>
        <w:br/>
        <w:t>Belmopan</w:t>
      </w:r>
    </w:p>
    <w:p w14:paraId="1901DF5A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Benin Bénin Benin</w:t>
      </w:r>
    </w:p>
    <w:p w14:paraId="77E239C3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CCEE547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Roland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Justin  ZOGLOBOSSOU</w:t>
      </w:r>
      <w:proofErr w:type="gramEnd"/>
    </w:p>
    <w:p w14:paraId="683E9CF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>Production végétale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l'élevage et de la pêche</w:t>
      </w:r>
      <w:r w:rsidRPr="007F5AFB">
        <w:rPr>
          <w:rFonts w:ascii="Times New Roman" w:hAnsi="Times New Roman"/>
          <w:color w:val="000000"/>
          <w:lang w:val="fr-FR"/>
        </w:rPr>
        <w:br/>
        <w:t>Cotonou</w:t>
      </w:r>
    </w:p>
    <w:p w14:paraId="4517ED0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41EDA5DF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spellStart"/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Eric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 ADOSSOU</w:t>
      </w:r>
      <w:proofErr w:type="gramEnd"/>
    </w:p>
    <w:p w14:paraId="550144E9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Chef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Protection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Végetaux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l'élevage et de la pêche</w:t>
      </w:r>
      <w:r w:rsidRPr="007F5AFB">
        <w:rPr>
          <w:rFonts w:ascii="Times New Roman" w:hAnsi="Times New Roman"/>
          <w:color w:val="000000"/>
          <w:lang w:val="fr-FR"/>
        </w:rPr>
        <w:br/>
        <w:t>Cotonou</w:t>
      </w:r>
    </w:p>
    <w:p w14:paraId="2CBD83E0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Bhutan Bhoutan Bhután</w:t>
      </w:r>
    </w:p>
    <w:p w14:paraId="7D78EB0F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2DE919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Gyem</w:t>
      </w:r>
      <w:proofErr w:type="spellEnd"/>
      <w:r>
        <w:rPr>
          <w:rFonts w:ascii="Times New Roman" w:hAnsi="Times New Roman"/>
          <w:b/>
          <w:color w:val="000000"/>
        </w:rPr>
        <w:t xml:space="preserve">  BIDHA</w:t>
      </w:r>
      <w:proofErr w:type="gramEnd"/>
    </w:p>
    <w:p w14:paraId="4F8514E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IPPC Official Contact Point</w:t>
      </w:r>
      <w:r>
        <w:rPr>
          <w:rFonts w:ascii="Times New Roman" w:hAnsi="Times New Roman"/>
          <w:color w:val="000000"/>
        </w:rPr>
        <w:br/>
        <w:t>Bhutan Food and Drug Authority</w:t>
      </w:r>
      <w:r>
        <w:rPr>
          <w:rFonts w:ascii="Times New Roman" w:hAnsi="Times New Roman"/>
          <w:color w:val="000000"/>
        </w:rPr>
        <w:br/>
        <w:t>Ministry of Health</w:t>
      </w:r>
      <w:r>
        <w:rPr>
          <w:rFonts w:ascii="Times New Roman" w:hAnsi="Times New Roman"/>
          <w:color w:val="000000"/>
        </w:rPr>
        <w:br/>
        <w:t>Thimphu</w:t>
      </w:r>
    </w:p>
    <w:p w14:paraId="3F804FE4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3885B37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Chendu  DORJI</w:t>
      </w:r>
      <w:proofErr w:type="gramEnd"/>
    </w:p>
    <w:p w14:paraId="7C42F40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Regulatory and Quarantine Officer</w:t>
      </w:r>
      <w:r>
        <w:rPr>
          <w:rFonts w:ascii="Times New Roman" w:hAnsi="Times New Roman"/>
          <w:color w:val="000000"/>
        </w:rPr>
        <w:br/>
        <w:t>Plant and Animal Biosecurity Division</w:t>
      </w:r>
      <w:r>
        <w:rPr>
          <w:rFonts w:ascii="Times New Roman" w:hAnsi="Times New Roman"/>
          <w:color w:val="000000"/>
        </w:rPr>
        <w:br/>
        <w:t>Bhutan Food and Drug Authority</w:t>
      </w:r>
      <w:r>
        <w:rPr>
          <w:rFonts w:ascii="Times New Roman" w:hAnsi="Times New Roman"/>
          <w:color w:val="000000"/>
        </w:rPr>
        <w:br/>
        <w:t>Ministry of Health</w:t>
      </w:r>
      <w:r>
        <w:rPr>
          <w:rFonts w:ascii="Times New Roman" w:hAnsi="Times New Roman"/>
          <w:color w:val="000000"/>
        </w:rPr>
        <w:br/>
        <w:t>Thimphu</w:t>
      </w:r>
    </w:p>
    <w:p w14:paraId="2F98D742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Bolivia (Plurinational State of) Bolivie (État plurinational de) Bolivia (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Estado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Plurinacional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de)</w:t>
      </w:r>
    </w:p>
    <w:p w14:paraId="1586DEA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218D182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Oscar Mario Justiniano  PINTO</w:t>
      </w:r>
    </w:p>
    <w:p w14:paraId="3D2A5972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Ministro de Desarrollo Productivo Rural y Agua</w:t>
      </w:r>
      <w:r w:rsidRPr="007F5AFB">
        <w:rPr>
          <w:rFonts w:ascii="Times New Roman" w:hAnsi="Times New Roman"/>
          <w:color w:val="000000"/>
          <w:lang w:val="it-IT"/>
        </w:rPr>
        <w:br/>
        <w:t>Ministerio de Desarrollo Productivo Rural y Agua</w:t>
      </w:r>
      <w:r w:rsidRPr="007F5AFB">
        <w:rPr>
          <w:rFonts w:ascii="Times New Roman" w:hAnsi="Times New Roman"/>
          <w:color w:val="000000"/>
          <w:lang w:val="it-IT"/>
        </w:rPr>
        <w:br/>
        <w:t>La Paz</w:t>
      </w:r>
    </w:p>
    <w:p w14:paraId="1CB62F9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lastRenderedPageBreak/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44BE6FB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Luis Alberto  SANCHEZ SHIMURA</w:t>
      </w:r>
    </w:p>
    <w:p w14:paraId="3EE8F716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Jefe Nacional de Sanidad Vegetal</w:t>
      </w:r>
      <w:r w:rsidRPr="007F5AFB">
        <w:rPr>
          <w:rFonts w:ascii="Times New Roman" w:hAnsi="Times New Roman"/>
          <w:color w:val="000000"/>
          <w:lang w:val="it-IT"/>
        </w:rPr>
        <w:br/>
        <w:t xml:space="preserve">Servicio Nacional de Sanidad Agropecuaria e Inocuidad Alimentaria </w:t>
      </w:r>
      <w:r w:rsidRPr="007F5AFB">
        <w:rPr>
          <w:rFonts w:ascii="Times New Roman" w:hAnsi="Times New Roman"/>
          <w:color w:val="000000"/>
          <w:lang w:val="it-IT"/>
        </w:rPr>
        <w:br/>
        <w:t>Potosi</w:t>
      </w:r>
    </w:p>
    <w:p w14:paraId="0A5BE0E9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Cristabel Alina  RODRÍGUEZ FLORES</w:t>
      </w:r>
    </w:p>
    <w:p w14:paraId="01CFFCED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Consejera</w:t>
      </w:r>
      <w:r w:rsidRPr="007F5AFB">
        <w:rPr>
          <w:rFonts w:ascii="Times New Roman" w:hAnsi="Times New Roman"/>
          <w:color w:val="000000"/>
          <w:lang w:val="it-IT"/>
        </w:rPr>
        <w:br/>
        <w:t>Encargada de Negocios a.i.</w:t>
      </w:r>
      <w:r w:rsidRPr="007F5AFB">
        <w:rPr>
          <w:rFonts w:ascii="Times New Roman" w:hAnsi="Times New Roman"/>
          <w:color w:val="000000"/>
          <w:lang w:val="it-IT"/>
        </w:rPr>
        <w:br/>
        <w:t>Embajada del Estado Plurinacional de Bolivia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2326BF01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Brazil Brésil Brasil</w:t>
      </w:r>
    </w:p>
    <w:p w14:paraId="207A57F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08D7DF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Carlos  GOULART</w:t>
      </w:r>
      <w:proofErr w:type="gramEnd"/>
    </w:p>
    <w:p w14:paraId="1F26416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Secretary</w:t>
      </w:r>
      <w:r>
        <w:rPr>
          <w:rFonts w:ascii="Times New Roman" w:hAnsi="Times New Roman"/>
          <w:color w:val="000000"/>
        </w:rPr>
        <w:br/>
        <w:t>Secretariat of Animal and Plant Health and Inspection</w:t>
      </w:r>
      <w:r>
        <w:rPr>
          <w:rFonts w:ascii="Times New Roman" w:hAnsi="Times New Roman"/>
          <w:color w:val="000000"/>
        </w:rPr>
        <w:br/>
        <w:t>Ministry of Agriculture and Livestock</w:t>
      </w:r>
      <w:r>
        <w:rPr>
          <w:rFonts w:ascii="Times New Roman" w:hAnsi="Times New Roman"/>
          <w:color w:val="000000"/>
        </w:rPr>
        <w:br/>
        <w:t>Brasilia</w:t>
      </w:r>
    </w:p>
    <w:p w14:paraId="19A7C9A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4EF350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Hilder </w:t>
      </w:r>
      <w:proofErr w:type="gramStart"/>
      <w:r>
        <w:rPr>
          <w:rFonts w:ascii="Times New Roman" w:hAnsi="Times New Roman"/>
          <w:b/>
          <w:color w:val="000000"/>
        </w:rPr>
        <w:t>Carlos  NOROES</w:t>
      </w:r>
      <w:proofErr w:type="gramEnd"/>
      <w:r>
        <w:rPr>
          <w:rFonts w:ascii="Times New Roman" w:hAnsi="Times New Roman"/>
          <w:b/>
          <w:color w:val="000000"/>
        </w:rPr>
        <w:t xml:space="preserve"> ROLIM</w:t>
      </w:r>
    </w:p>
    <w:p w14:paraId="77D30E7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Phytosanitary Certification Division</w:t>
      </w:r>
      <w:r>
        <w:rPr>
          <w:rFonts w:ascii="Times New Roman" w:hAnsi="Times New Roman"/>
          <w:color w:val="000000"/>
        </w:rPr>
        <w:br/>
        <w:t>Ministry of Agriculture and Livestock</w:t>
      </w:r>
      <w:r>
        <w:rPr>
          <w:rFonts w:ascii="Times New Roman" w:hAnsi="Times New Roman"/>
          <w:color w:val="000000"/>
        </w:rPr>
        <w:br/>
        <w:t>Brasilia</w:t>
      </w:r>
    </w:p>
    <w:p w14:paraId="76DE9D6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Luiz </w:t>
      </w:r>
      <w:proofErr w:type="gramStart"/>
      <w:r>
        <w:rPr>
          <w:rFonts w:ascii="Times New Roman" w:hAnsi="Times New Roman"/>
          <w:b/>
          <w:color w:val="000000"/>
        </w:rPr>
        <w:t>Augusto  COPATI</w:t>
      </w:r>
      <w:proofErr w:type="gramEnd"/>
      <w:r>
        <w:rPr>
          <w:rFonts w:ascii="Times New Roman" w:hAnsi="Times New Roman"/>
          <w:b/>
          <w:color w:val="000000"/>
        </w:rPr>
        <w:t xml:space="preserve"> SOUZA</w:t>
      </w:r>
    </w:p>
    <w:p w14:paraId="554A79C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Regional Service for Support to International Organizations</w:t>
      </w:r>
      <w:r>
        <w:rPr>
          <w:rFonts w:ascii="Times New Roman" w:hAnsi="Times New Roman"/>
          <w:color w:val="000000"/>
        </w:rPr>
        <w:br/>
        <w:t>Ministry of Agriculture and Livestock</w:t>
      </w:r>
      <w:r>
        <w:rPr>
          <w:rFonts w:ascii="Times New Roman" w:hAnsi="Times New Roman"/>
          <w:color w:val="000000"/>
        </w:rPr>
        <w:br/>
        <w:t>Brasilia</w:t>
      </w:r>
    </w:p>
    <w:p w14:paraId="252E81A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Edilene</w:t>
      </w:r>
      <w:proofErr w:type="spellEnd"/>
      <w:r>
        <w:rPr>
          <w:rFonts w:ascii="Times New Roman" w:hAnsi="Times New Roman"/>
          <w:b/>
          <w:color w:val="000000"/>
        </w:rPr>
        <w:t xml:space="preserve">  CAMBRAIA</w:t>
      </w:r>
      <w:proofErr w:type="gramEnd"/>
      <w:r>
        <w:rPr>
          <w:rFonts w:ascii="Times New Roman" w:hAnsi="Times New Roman"/>
          <w:b/>
          <w:color w:val="000000"/>
        </w:rPr>
        <w:t xml:space="preserve"> SOARES</w:t>
      </w:r>
    </w:p>
    <w:p w14:paraId="04311D5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Department of Plant Health and Agricultural Inputs</w:t>
      </w:r>
      <w:r>
        <w:rPr>
          <w:rFonts w:ascii="Times New Roman" w:hAnsi="Times New Roman"/>
          <w:color w:val="000000"/>
        </w:rPr>
        <w:br/>
        <w:t>Ministry of Agriculture and Livestock</w:t>
      </w:r>
      <w:r>
        <w:rPr>
          <w:rFonts w:ascii="Times New Roman" w:hAnsi="Times New Roman"/>
          <w:color w:val="000000"/>
        </w:rPr>
        <w:br/>
        <w:t>Brasilia</w:t>
      </w:r>
    </w:p>
    <w:p w14:paraId="6B3F707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Tiago  RODRIGO</w:t>
      </w:r>
      <w:proofErr w:type="gramEnd"/>
      <w:r>
        <w:rPr>
          <w:rFonts w:ascii="Times New Roman" w:hAnsi="Times New Roman"/>
          <w:b/>
          <w:color w:val="000000"/>
        </w:rPr>
        <w:t xml:space="preserve"> LOHMANN</w:t>
      </w:r>
    </w:p>
    <w:p w14:paraId="7BCB5C1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Coordinator</w:t>
      </w:r>
      <w:r>
        <w:rPr>
          <w:rFonts w:ascii="Times New Roman" w:hAnsi="Times New Roman"/>
          <w:color w:val="000000"/>
        </w:rPr>
        <w:br/>
        <w:t xml:space="preserve">Plant Quarantine </w:t>
      </w:r>
      <w:r>
        <w:rPr>
          <w:rFonts w:ascii="Times New Roman" w:hAnsi="Times New Roman"/>
          <w:color w:val="000000"/>
        </w:rPr>
        <w:br/>
        <w:t>Ministry of Agriculture and Livestock</w:t>
      </w:r>
      <w:r>
        <w:rPr>
          <w:rFonts w:ascii="Times New Roman" w:hAnsi="Times New Roman"/>
          <w:color w:val="000000"/>
        </w:rPr>
        <w:br/>
        <w:t>Brasilia</w:t>
      </w:r>
    </w:p>
    <w:p w14:paraId="4399327A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André Felipe  CARRAPATOSO PERALTA DA SILVA</w:t>
      </w:r>
    </w:p>
    <w:p w14:paraId="673254D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Specialized Technical Advisor</w:t>
      </w:r>
      <w:r>
        <w:rPr>
          <w:rFonts w:ascii="Times New Roman" w:hAnsi="Times New Roman"/>
          <w:color w:val="000000"/>
        </w:rPr>
        <w:br/>
        <w:t>Ministry of Agriculture and Livestock</w:t>
      </w:r>
      <w:r>
        <w:rPr>
          <w:rFonts w:ascii="Times New Roman" w:hAnsi="Times New Roman"/>
          <w:color w:val="000000"/>
        </w:rPr>
        <w:br/>
        <w:t>Brasilia</w:t>
      </w:r>
    </w:p>
    <w:p w14:paraId="10EE039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Ricardo  HILMAN</w:t>
      </w:r>
      <w:proofErr w:type="gramEnd"/>
    </w:p>
    <w:p w14:paraId="160B996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General Coordinator</w:t>
      </w:r>
      <w:r>
        <w:rPr>
          <w:rFonts w:ascii="Times New Roman" w:hAnsi="Times New Roman"/>
          <w:color w:val="000000"/>
        </w:rPr>
        <w:br/>
        <w:t xml:space="preserve">General Coordination of the Department of Plant Health </w:t>
      </w:r>
      <w:r>
        <w:rPr>
          <w:rFonts w:ascii="Times New Roman" w:hAnsi="Times New Roman"/>
          <w:color w:val="000000"/>
        </w:rPr>
        <w:br/>
        <w:t>Ministry of Agriculture and Livestock</w:t>
      </w:r>
      <w:r>
        <w:rPr>
          <w:rFonts w:ascii="Times New Roman" w:hAnsi="Times New Roman"/>
          <w:color w:val="000000"/>
        </w:rPr>
        <w:br/>
        <w:t>Brasilia</w:t>
      </w:r>
    </w:p>
    <w:p w14:paraId="560817EC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Paulo José  CHIARELLI VICENTE DE AZEVEDO</w:t>
      </w:r>
    </w:p>
    <w:p w14:paraId="0F8A91FA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Counsellor</w:t>
      </w:r>
      <w:r w:rsidRPr="007F5AFB">
        <w:rPr>
          <w:rFonts w:ascii="Times New Roman" w:hAnsi="Times New Roman"/>
          <w:color w:val="000000"/>
          <w:lang w:val="it-IT"/>
        </w:rPr>
        <w:br/>
        <w:t>Alternate Permanent Representative to FAO</w:t>
      </w:r>
      <w:r w:rsidRPr="007F5AFB">
        <w:rPr>
          <w:rFonts w:ascii="Times New Roman" w:hAnsi="Times New Roman"/>
          <w:color w:val="000000"/>
          <w:lang w:val="it-IT"/>
        </w:rPr>
        <w:br/>
        <w:t>Rome</w:t>
      </w:r>
    </w:p>
    <w:p w14:paraId="520EE41C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Fernanda Vanessa  MASCARENHAS MAGALHÃES</w:t>
      </w:r>
    </w:p>
    <w:p w14:paraId="2051DA2B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Agricultural Attaché</w:t>
      </w:r>
      <w:r w:rsidRPr="007F5AFB">
        <w:rPr>
          <w:rFonts w:ascii="Times New Roman" w:hAnsi="Times New Roman"/>
          <w:color w:val="000000"/>
          <w:lang w:val="it-IT"/>
        </w:rPr>
        <w:br/>
        <w:t>Alternate Permanent Representative to FAO</w:t>
      </w:r>
      <w:r w:rsidRPr="007F5AFB">
        <w:rPr>
          <w:rFonts w:ascii="Times New Roman" w:hAnsi="Times New Roman"/>
          <w:color w:val="000000"/>
          <w:lang w:val="it-IT"/>
        </w:rPr>
        <w:br/>
        <w:t>Rome</w:t>
      </w:r>
    </w:p>
    <w:p w14:paraId="7F2B6ED8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Roman Leon  GIEBUROWSKI NETO</w:t>
      </w:r>
    </w:p>
    <w:p w14:paraId="404862C2" w14:textId="77777777" w:rsidR="00531098" w:rsidRPr="0055647C" w:rsidRDefault="009149FA">
      <w:pPr>
        <w:spacing w:line="240" w:lineRule="auto"/>
        <w:rPr>
          <w:lang w:val="it-IT"/>
        </w:rPr>
      </w:pPr>
      <w:r w:rsidRPr="0055647C">
        <w:rPr>
          <w:rFonts w:ascii="Times New Roman" w:hAnsi="Times New Roman"/>
          <w:color w:val="000000"/>
          <w:lang w:val="it-IT"/>
        </w:rPr>
        <w:t>Second Secretary</w:t>
      </w:r>
      <w:r w:rsidRPr="0055647C">
        <w:rPr>
          <w:rFonts w:ascii="Times New Roman" w:hAnsi="Times New Roman"/>
          <w:color w:val="000000"/>
          <w:lang w:val="it-IT"/>
        </w:rPr>
        <w:br/>
        <w:t>Alternate Permanent Representative to FAO</w:t>
      </w:r>
      <w:r w:rsidRPr="0055647C">
        <w:rPr>
          <w:rFonts w:ascii="Times New Roman" w:hAnsi="Times New Roman"/>
          <w:color w:val="000000"/>
          <w:lang w:val="it-IT"/>
        </w:rPr>
        <w:br/>
        <w:t>Rome</w:t>
      </w:r>
    </w:p>
    <w:p w14:paraId="340183EB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Burkina Faso Burkina Faso Burkina Faso</w:t>
      </w:r>
    </w:p>
    <w:p w14:paraId="392EA73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DD292F8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>Ms Kantoro Egniabie Cyrille   GANOU BADOLO</w:t>
      </w:r>
    </w:p>
    <w:p w14:paraId="225D1CB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Ambassadeur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Représentante Permanente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6922A20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lastRenderedPageBreak/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70AE6CFC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Ousmane  KABRE</w:t>
      </w:r>
      <w:proofErr w:type="gramEnd"/>
    </w:p>
    <w:p w14:paraId="6E97F136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Ministre Conseiller</w:t>
      </w:r>
      <w:r w:rsidRPr="007F5AFB">
        <w:rPr>
          <w:rFonts w:ascii="Times New Roman" w:hAnsi="Times New Roman"/>
          <w:color w:val="000000"/>
          <w:lang w:val="fr-FR"/>
        </w:rPr>
        <w:br/>
        <w:t>Ambassade du Burkina Faso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560D939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Bekouanan  NABIE</w:t>
      </w:r>
      <w:proofErr w:type="gramEnd"/>
    </w:p>
    <w:p w14:paraId="61E3BBC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Ingénieur en Agriculture</w:t>
      </w:r>
      <w:r w:rsidRPr="007F5AFB">
        <w:rPr>
          <w:rFonts w:ascii="Times New Roman" w:hAnsi="Times New Roman"/>
          <w:color w:val="000000"/>
          <w:lang w:val="fr-FR"/>
        </w:rPr>
        <w:br/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>Protection des Végétaux et du Conditionnement</w:t>
      </w:r>
    </w:p>
    <w:p w14:paraId="78A7BCC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Dominique  OUEDRAOGO</w:t>
      </w:r>
      <w:proofErr w:type="gramEnd"/>
    </w:p>
    <w:p w14:paraId="5601DEF4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Ingénieur en Agriculture</w:t>
      </w:r>
      <w:r w:rsidRPr="007F5AFB">
        <w:rPr>
          <w:rFonts w:ascii="Times New Roman" w:hAnsi="Times New Roman"/>
          <w:color w:val="000000"/>
          <w:lang w:val="fr-FR"/>
        </w:rPr>
        <w:br/>
        <w:t>Chef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Controle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Phytosanitaire et de la Qualité</w:t>
      </w:r>
      <w:r w:rsidRPr="007F5AFB">
        <w:rPr>
          <w:rFonts w:ascii="Times New Roman" w:hAnsi="Times New Roman"/>
          <w:color w:val="000000"/>
          <w:lang w:val="fr-FR"/>
        </w:rPr>
        <w:br/>
        <w:t>Direction de la Protection des Végétaux et du Conditionnement</w:t>
      </w:r>
    </w:p>
    <w:p w14:paraId="20D32D8E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Burundi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Burundi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Burundi</w:t>
      </w:r>
      <w:proofErr w:type="spellEnd"/>
    </w:p>
    <w:p w14:paraId="60875E2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434CA07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Goreth  ITANGISHAKA</w:t>
      </w:r>
      <w:proofErr w:type="gramEnd"/>
    </w:p>
    <w:p w14:paraId="383734AD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>Protection des végétaux</w:t>
      </w:r>
      <w:r w:rsidRPr="007F5AFB">
        <w:rPr>
          <w:rFonts w:ascii="Times New Roman" w:hAnsi="Times New Roman"/>
          <w:color w:val="000000"/>
          <w:lang w:val="fr-FR"/>
        </w:rPr>
        <w:br/>
        <w:t>Point focal</w:t>
      </w:r>
      <w:r w:rsidRPr="007F5AFB">
        <w:rPr>
          <w:rFonts w:ascii="Times New Roman" w:hAnsi="Times New Roman"/>
          <w:color w:val="000000"/>
          <w:lang w:val="fr-FR"/>
        </w:rPr>
        <w:br/>
        <w:t>Convention internationale pour la protection des végétaux</w:t>
      </w:r>
      <w:r w:rsidRPr="007F5AFB">
        <w:rPr>
          <w:rFonts w:ascii="Times New Roman" w:hAnsi="Times New Roman"/>
          <w:color w:val="000000"/>
          <w:lang w:val="fr-FR"/>
        </w:rPr>
        <w:br/>
        <w:t>Gitega</w:t>
      </w:r>
    </w:p>
    <w:p w14:paraId="38ECAB49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Cameroon Cameroun </w:t>
      </w:r>
      <w:proofErr w:type="spellStart"/>
      <w:r>
        <w:rPr>
          <w:rFonts w:ascii="Times New Roman" w:hAnsi="Times New Roman"/>
          <w:color w:val="000000"/>
        </w:rPr>
        <w:t>Camerún</w:t>
      </w:r>
      <w:proofErr w:type="spellEnd"/>
    </w:p>
    <w:p w14:paraId="6A73F29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7D2DD02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Moungui</w:t>
      </w:r>
      <w:proofErr w:type="spellEnd"/>
      <w:r>
        <w:rPr>
          <w:rFonts w:ascii="Times New Roman" w:hAnsi="Times New Roman"/>
          <w:b/>
          <w:color w:val="000000"/>
        </w:rPr>
        <w:t xml:space="preserve">  MEDI</w:t>
      </w:r>
      <w:proofErr w:type="gramEnd"/>
    </w:p>
    <w:p w14:paraId="619892A8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Deuxième Conseiller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Représemntant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Permanent suppléant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353F335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4A15131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Charles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Shey  NYING</w:t>
      </w:r>
      <w:proofErr w:type="gramEnd"/>
    </w:p>
    <w:p w14:paraId="4BB4B4AB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Règlementation et du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controle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qualité des intrants et des produits agricoles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du développement rural</w:t>
      </w:r>
      <w:r w:rsidRPr="007F5AFB">
        <w:rPr>
          <w:rFonts w:ascii="Times New Roman" w:hAnsi="Times New Roman"/>
          <w:color w:val="000000"/>
          <w:lang w:val="fr-FR"/>
        </w:rPr>
        <w:br/>
        <w:t>Yaoundé</w:t>
      </w:r>
    </w:p>
    <w:p w14:paraId="6E83E53A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Edouard  NYA</w:t>
      </w:r>
      <w:proofErr w:type="gramEnd"/>
    </w:p>
    <w:p w14:paraId="54FDCB7E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Chef</w:t>
      </w:r>
      <w:r w:rsidRPr="007F5AFB">
        <w:rPr>
          <w:rFonts w:ascii="Times New Roman" w:hAnsi="Times New Roman"/>
          <w:color w:val="000000"/>
          <w:lang w:val="fr-FR"/>
        </w:rPr>
        <w:br/>
        <w:t>Laboratoire national d'analyse diagnostique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du développement rural</w:t>
      </w:r>
      <w:r w:rsidRPr="007F5AFB">
        <w:rPr>
          <w:rFonts w:ascii="Times New Roman" w:hAnsi="Times New Roman"/>
          <w:color w:val="000000"/>
          <w:lang w:val="fr-FR"/>
        </w:rPr>
        <w:br/>
        <w:t>Yaoundé</w:t>
      </w:r>
    </w:p>
    <w:p w14:paraId="2774907E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Irène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Christiane  DAKNOU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LENTCHEU</w:t>
      </w:r>
    </w:p>
    <w:p w14:paraId="3DD804F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Chef de service adjoint de la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règlémentation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des pesticides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du développement rural</w:t>
      </w:r>
      <w:r w:rsidRPr="007F5AFB">
        <w:rPr>
          <w:rFonts w:ascii="Times New Roman" w:hAnsi="Times New Roman"/>
          <w:color w:val="000000"/>
          <w:lang w:val="fr-FR"/>
        </w:rPr>
        <w:br/>
        <w:t>Yaoundé</w:t>
      </w:r>
    </w:p>
    <w:p w14:paraId="2342833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Canada </w:t>
      </w:r>
      <w:proofErr w:type="spellStart"/>
      <w:r>
        <w:rPr>
          <w:rFonts w:ascii="Times New Roman" w:hAnsi="Times New Roman"/>
          <w:color w:val="000000"/>
        </w:rPr>
        <w:t>Canada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Canadá</w:t>
      </w:r>
      <w:proofErr w:type="spellEnd"/>
    </w:p>
    <w:p w14:paraId="49B0C3E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D573B9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Gregory  WOLFF</w:t>
      </w:r>
      <w:proofErr w:type="gramEnd"/>
    </w:p>
    <w:p w14:paraId="3697150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Director</w:t>
      </w:r>
      <w:r>
        <w:rPr>
          <w:rFonts w:ascii="Times New Roman" w:hAnsi="Times New Roman"/>
          <w:color w:val="000000"/>
        </w:rPr>
        <w:br/>
        <w:t>Plant Export Division</w:t>
      </w:r>
      <w:r>
        <w:rPr>
          <w:rFonts w:ascii="Times New Roman" w:hAnsi="Times New Roman"/>
          <w:color w:val="000000"/>
        </w:rPr>
        <w:br/>
        <w:t>Canadian Food Inspection Agency</w:t>
      </w:r>
      <w:r>
        <w:rPr>
          <w:rFonts w:ascii="Times New Roman" w:hAnsi="Times New Roman"/>
          <w:color w:val="000000"/>
        </w:rPr>
        <w:br/>
        <w:t>North York</w:t>
      </w:r>
    </w:p>
    <w:p w14:paraId="5D0EBEA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9B5ECD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Steve  CÔTÉ</w:t>
      </w:r>
      <w:proofErr w:type="gramEnd"/>
    </w:p>
    <w:p w14:paraId="734B762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National Manager</w:t>
      </w:r>
      <w:r>
        <w:rPr>
          <w:rFonts w:ascii="Times New Roman" w:hAnsi="Times New Roman"/>
          <w:color w:val="000000"/>
        </w:rPr>
        <w:br/>
        <w:t>International Phytosanitary Standards Section</w:t>
      </w:r>
      <w:r>
        <w:rPr>
          <w:rFonts w:ascii="Times New Roman" w:hAnsi="Times New Roman"/>
          <w:color w:val="000000"/>
        </w:rPr>
        <w:br/>
        <w:t>Plant Exports Division</w:t>
      </w:r>
      <w:r>
        <w:rPr>
          <w:rFonts w:ascii="Times New Roman" w:hAnsi="Times New Roman"/>
          <w:color w:val="000000"/>
        </w:rPr>
        <w:br/>
        <w:t>Canadian Food Inspection Agency</w:t>
      </w:r>
      <w:r>
        <w:rPr>
          <w:rFonts w:ascii="Times New Roman" w:hAnsi="Times New Roman"/>
          <w:color w:val="000000"/>
        </w:rPr>
        <w:br/>
        <w:t>Ottawa</w:t>
      </w:r>
    </w:p>
    <w:p w14:paraId="30FFA62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Qamer  HAMEED</w:t>
      </w:r>
      <w:proofErr w:type="gramEnd"/>
    </w:p>
    <w:p w14:paraId="5A96222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Secretary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4CA9E36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lastRenderedPageBreak/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Dominique  PELLETIER</w:t>
      </w:r>
      <w:proofErr w:type="gramEnd"/>
    </w:p>
    <w:p w14:paraId="2C86A69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National Manager</w:t>
      </w:r>
      <w:r>
        <w:rPr>
          <w:rFonts w:ascii="Times New Roman" w:hAnsi="Times New Roman"/>
          <w:color w:val="000000"/>
        </w:rPr>
        <w:br/>
        <w:t>Forestry Section</w:t>
      </w:r>
      <w:r>
        <w:rPr>
          <w:rFonts w:ascii="Times New Roman" w:hAnsi="Times New Roman"/>
          <w:color w:val="000000"/>
        </w:rPr>
        <w:br/>
        <w:t>Plant Protection Division</w:t>
      </w:r>
      <w:r>
        <w:rPr>
          <w:rFonts w:ascii="Times New Roman" w:hAnsi="Times New Roman"/>
          <w:color w:val="000000"/>
        </w:rPr>
        <w:br/>
        <w:t>Canadian Food Inspection Agency</w:t>
      </w:r>
      <w:r>
        <w:rPr>
          <w:rFonts w:ascii="Times New Roman" w:hAnsi="Times New Roman"/>
          <w:color w:val="000000"/>
        </w:rPr>
        <w:br/>
        <w:t>Ottawa</w:t>
      </w:r>
    </w:p>
    <w:p w14:paraId="44B1A81A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Central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African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Republic République centrafricaine República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Centroafricana</w:t>
      </w:r>
      <w:proofErr w:type="spellEnd"/>
    </w:p>
    <w:p w14:paraId="6E8ABE97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BBE9C31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Jocelin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Parfait  BAKONDJA</w:t>
      </w:r>
      <w:proofErr w:type="gramEnd"/>
    </w:p>
    <w:p w14:paraId="3A7AEF06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Protection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Végetaux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du développement rural</w:t>
      </w:r>
      <w:r w:rsidRPr="007F5AFB">
        <w:rPr>
          <w:rFonts w:ascii="Times New Roman" w:hAnsi="Times New Roman"/>
          <w:color w:val="000000"/>
          <w:lang w:val="fr-FR"/>
        </w:rPr>
        <w:br/>
        <w:t>Bangui</w:t>
      </w:r>
    </w:p>
    <w:p w14:paraId="19309040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Chad Tchad Chad</w:t>
      </w:r>
    </w:p>
    <w:p w14:paraId="771A9D4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53105ED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Doude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Ary  MAHAMAT</w:t>
      </w:r>
      <w:proofErr w:type="gramEnd"/>
      <w:r>
        <w:rPr>
          <w:rFonts w:ascii="Times New Roman" w:hAnsi="Times New Roman"/>
          <w:b/>
          <w:color w:val="000000"/>
        </w:rPr>
        <w:t xml:space="preserve"> NOUR</w:t>
      </w:r>
    </w:p>
    <w:p w14:paraId="36136B3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 Général de la Production Agricole et de la Formation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br/>
        <w:t>N'Djaména</w:t>
      </w:r>
    </w:p>
    <w:p w14:paraId="2204382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16EA111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Moussa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Abderaman  ABDOULAYE</w:t>
      </w:r>
      <w:proofErr w:type="gramEnd"/>
    </w:p>
    <w:p w14:paraId="2C9EAE05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Directeur 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Protection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Végetaux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br/>
        <w:t>N'Djamena</w:t>
      </w:r>
    </w:p>
    <w:p w14:paraId="5E86C9A9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Chile Chili Chile</w:t>
      </w:r>
    </w:p>
    <w:p w14:paraId="73F33C0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5538887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José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Javier  GOROSTEGUI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OBANOZ</w:t>
      </w:r>
    </w:p>
    <w:p w14:paraId="00A979BD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Consejero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Representante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Permanente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Adjunto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ante la FAO</w:t>
      </w:r>
      <w:r w:rsidRPr="007F5AFB">
        <w:rPr>
          <w:rFonts w:ascii="Times New Roman" w:hAnsi="Times New Roman"/>
          <w:color w:val="000000"/>
          <w:lang w:val="fr-FR"/>
        </w:rPr>
        <w:br/>
        <w:t>Roma</w:t>
      </w:r>
    </w:p>
    <w:p w14:paraId="00B00136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7B2B14E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Alvaro  SEPÚLVEDA</w:t>
      </w:r>
      <w:proofErr w:type="gramEnd"/>
    </w:p>
    <w:p w14:paraId="3ECE1EFF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Temas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Multilaterales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Internacionales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y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Cooperación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División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Protección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Agrícola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-Forestal y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Semillas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Servicio Agrícola y Ganadero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Ministerio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Agricultura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Santiago</w:t>
      </w:r>
    </w:p>
    <w:p w14:paraId="048800F8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China Chine China</w:t>
      </w:r>
    </w:p>
    <w:p w14:paraId="7099E5E2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B150D5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Jianqiang</w:t>
      </w:r>
      <w:proofErr w:type="spellEnd"/>
      <w:r>
        <w:rPr>
          <w:rFonts w:ascii="Times New Roman" w:hAnsi="Times New Roman"/>
          <w:b/>
          <w:color w:val="000000"/>
        </w:rPr>
        <w:t xml:space="preserve">  WANG</w:t>
      </w:r>
      <w:proofErr w:type="gramEnd"/>
    </w:p>
    <w:p w14:paraId="51AE387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</w:t>
      </w:r>
      <w:r>
        <w:rPr>
          <w:rFonts w:ascii="Times New Roman" w:hAnsi="Times New Roman"/>
          <w:color w:val="000000"/>
        </w:rPr>
        <w:br/>
        <w:t>Level Counselor</w:t>
      </w:r>
      <w:r>
        <w:rPr>
          <w:rFonts w:ascii="Times New Roman" w:hAnsi="Times New Roman"/>
          <w:color w:val="000000"/>
        </w:rPr>
        <w:br/>
        <w:t>Department of Crop Production</w:t>
      </w:r>
      <w:r>
        <w:rPr>
          <w:rFonts w:ascii="Times New Roman" w:hAnsi="Times New Roman"/>
          <w:color w:val="000000"/>
        </w:rPr>
        <w:br/>
        <w:t>Department of Pesticide Management</w:t>
      </w:r>
      <w:r>
        <w:rPr>
          <w:rFonts w:ascii="Times New Roman" w:hAnsi="Times New Roman"/>
          <w:color w:val="000000"/>
        </w:rPr>
        <w:br/>
        <w:t>Ministry of Agriculture and Rural Affairs</w:t>
      </w:r>
      <w:r>
        <w:rPr>
          <w:rFonts w:ascii="Times New Roman" w:hAnsi="Times New Roman"/>
          <w:color w:val="000000"/>
        </w:rPr>
        <w:br/>
        <w:t>Beijing</w:t>
      </w:r>
    </w:p>
    <w:p w14:paraId="23B845D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F5BBCB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Juan  ZHU</w:t>
      </w:r>
      <w:proofErr w:type="gramEnd"/>
    </w:p>
    <w:p w14:paraId="2D649FF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Division Chief </w:t>
      </w:r>
      <w:r>
        <w:rPr>
          <w:rFonts w:ascii="Times New Roman" w:hAnsi="Times New Roman"/>
          <w:color w:val="000000"/>
        </w:rPr>
        <w:br/>
        <w:t xml:space="preserve">General Office </w:t>
      </w:r>
      <w:r>
        <w:rPr>
          <w:rFonts w:ascii="Times New Roman" w:hAnsi="Times New Roman"/>
          <w:color w:val="000000"/>
        </w:rPr>
        <w:br/>
        <w:t>Department of Crop Production</w:t>
      </w:r>
      <w:r>
        <w:rPr>
          <w:rFonts w:ascii="Times New Roman" w:hAnsi="Times New Roman"/>
          <w:color w:val="000000"/>
        </w:rPr>
        <w:br/>
        <w:t>Department of Pesticide Management</w:t>
      </w:r>
      <w:r>
        <w:rPr>
          <w:rFonts w:ascii="Times New Roman" w:hAnsi="Times New Roman"/>
          <w:color w:val="000000"/>
        </w:rPr>
        <w:br/>
        <w:t>Ministry of Agriculture and Rural Affairs</w:t>
      </w:r>
      <w:r>
        <w:rPr>
          <w:rFonts w:ascii="Times New Roman" w:hAnsi="Times New Roman"/>
          <w:color w:val="000000"/>
        </w:rPr>
        <w:br/>
        <w:t>Beijing</w:t>
      </w:r>
    </w:p>
    <w:p w14:paraId="085A742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Xiaodong  FENG</w:t>
      </w:r>
      <w:proofErr w:type="gramEnd"/>
    </w:p>
    <w:p w14:paraId="1127657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Division Chief</w:t>
      </w:r>
      <w:r>
        <w:rPr>
          <w:rFonts w:ascii="Times New Roman" w:hAnsi="Times New Roman"/>
          <w:color w:val="000000"/>
        </w:rPr>
        <w:br/>
        <w:t xml:space="preserve">Extension System Division, National </w:t>
      </w:r>
      <w:proofErr w:type="spellStart"/>
      <w:r>
        <w:rPr>
          <w:rFonts w:ascii="Times New Roman" w:hAnsi="Times New Roman"/>
          <w:color w:val="000000"/>
        </w:rPr>
        <w:t>Agro</w:t>
      </w:r>
      <w:proofErr w:type="spellEnd"/>
      <w:r>
        <w:rPr>
          <w:rFonts w:ascii="Times New Roman" w:hAnsi="Times New Roman"/>
          <w:color w:val="000000"/>
        </w:rPr>
        <w:t xml:space="preserve">-tech </w:t>
      </w:r>
      <w:proofErr w:type="spellStart"/>
      <w:r>
        <w:rPr>
          <w:rFonts w:ascii="Times New Roman" w:hAnsi="Times New Roman"/>
          <w:color w:val="000000"/>
        </w:rPr>
        <w:t>Extention</w:t>
      </w:r>
      <w:proofErr w:type="spellEnd"/>
      <w:r>
        <w:rPr>
          <w:rFonts w:ascii="Times New Roman" w:hAnsi="Times New Roman"/>
          <w:color w:val="000000"/>
        </w:rPr>
        <w:t xml:space="preserve"> and Service Centre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lastRenderedPageBreak/>
        <w:t>Ministry of Agriculture and Rural Affairs</w:t>
      </w:r>
      <w:r>
        <w:rPr>
          <w:rFonts w:ascii="Times New Roman" w:hAnsi="Times New Roman"/>
          <w:color w:val="000000"/>
        </w:rPr>
        <w:br/>
        <w:t>Beijing</w:t>
      </w:r>
    </w:p>
    <w:p w14:paraId="2F6D84B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Ranran</w:t>
      </w:r>
      <w:proofErr w:type="spellEnd"/>
      <w:r>
        <w:rPr>
          <w:rFonts w:ascii="Times New Roman" w:hAnsi="Times New Roman"/>
          <w:b/>
          <w:color w:val="000000"/>
        </w:rPr>
        <w:t xml:space="preserve">  CHEN</w:t>
      </w:r>
      <w:proofErr w:type="gramEnd"/>
    </w:p>
    <w:p w14:paraId="178A2B1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Agronomist</w:t>
      </w:r>
      <w:r>
        <w:rPr>
          <w:rFonts w:ascii="Times New Roman" w:hAnsi="Times New Roman"/>
          <w:color w:val="000000"/>
        </w:rPr>
        <w:br/>
        <w:t>Plant quarantine Division</w:t>
      </w:r>
      <w:r>
        <w:rPr>
          <w:rFonts w:ascii="Times New Roman" w:hAnsi="Times New Roman"/>
          <w:color w:val="000000"/>
        </w:rPr>
        <w:br/>
        <w:t xml:space="preserve">National </w:t>
      </w:r>
      <w:proofErr w:type="spellStart"/>
      <w:r>
        <w:rPr>
          <w:rFonts w:ascii="Times New Roman" w:hAnsi="Times New Roman"/>
          <w:color w:val="000000"/>
        </w:rPr>
        <w:t>Agro</w:t>
      </w:r>
      <w:proofErr w:type="spellEnd"/>
      <w:r>
        <w:rPr>
          <w:rFonts w:ascii="Times New Roman" w:hAnsi="Times New Roman"/>
          <w:color w:val="000000"/>
        </w:rPr>
        <w:t xml:space="preserve">-tech </w:t>
      </w:r>
      <w:proofErr w:type="spellStart"/>
      <w:r>
        <w:rPr>
          <w:rFonts w:ascii="Times New Roman" w:hAnsi="Times New Roman"/>
          <w:color w:val="000000"/>
        </w:rPr>
        <w:t>Extention</w:t>
      </w:r>
      <w:proofErr w:type="spellEnd"/>
      <w:r>
        <w:rPr>
          <w:rFonts w:ascii="Times New Roman" w:hAnsi="Times New Roman"/>
          <w:color w:val="000000"/>
        </w:rPr>
        <w:t xml:space="preserve"> and Service Centre</w:t>
      </w:r>
      <w:r>
        <w:rPr>
          <w:rFonts w:ascii="Times New Roman" w:hAnsi="Times New Roman"/>
          <w:color w:val="000000"/>
        </w:rPr>
        <w:br/>
        <w:t>Ministry of Agriculture and Rural Affairs</w:t>
      </w:r>
      <w:r>
        <w:rPr>
          <w:rFonts w:ascii="Times New Roman" w:hAnsi="Times New Roman"/>
          <w:color w:val="000000"/>
        </w:rPr>
        <w:br/>
        <w:t>Beijing</w:t>
      </w:r>
    </w:p>
    <w:p w14:paraId="2AA2EDF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Qian  ZHAO</w:t>
      </w:r>
      <w:proofErr w:type="gramEnd"/>
    </w:p>
    <w:p w14:paraId="478EE3F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Principal Staff Member</w:t>
      </w:r>
      <w:r>
        <w:rPr>
          <w:rFonts w:ascii="Times New Roman" w:hAnsi="Times New Roman"/>
          <w:color w:val="000000"/>
        </w:rPr>
        <w:br/>
        <w:t>Department of Animal and Plant Quarantine of the General Administration of Customs</w:t>
      </w:r>
      <w:r>
        <w:rPr>
          <w:rFonts w:ascii="Times New Roman" w:hAnsi="Times New Roman"/>
          <w:color w:val="000000"/>
        </w:rPr>
        <w:br/>
        <w:t>Beijing</w:t>
      </w:r>
    </w:p>
    <w:p w14:paraId="4FCC0AB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Shuangyan</w:t>
      </w:r>
      <w:proofErr w:type="spellEnd"/>
      <w:r>
        <w:rPr>
          <w:rFonts w:ascii="Times New Roman" w:hAnsi="Times New Roman"/>
          <w:b/>
          <w:color w:val="000000"/>
        </w:rPr>
        <w:t xml:space="preserve">  SUN</w:t>
      </w:r>
      <w:proofErr w:type="gramEnd"/>
    </w:p>
    <w:p w14:paraId="61C2F63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Professor</w:t>
      </w:r>
      <w:r>
        <w:rPr>
          <w:rFonts w:ascii="Times New Roman" w:hAnsi="Times New Roman"/>
          <w:color w:val="000000"/>
        </w:rPr>
        <w:br/>
        <w:t>Research Center for General Administration of Customs for International Inspection and Quarantine Standards and Technical Inspection</w:t>
      </w:r>
      <w:r>
        <w:rPr>
          <w:rFonts w:ascii="Times New Roman" w:hAnsi="Times New Roman"/>
          <w:color w:val="000000"/>
        </w:rPr>
        <w:br/>
        <w:t>Beijing</w:t>
      </w:r>
    </w:p>
    <w:p w14:paraId="0F6CE55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Kuande</w:t>
      </w:r>
      <w:proofErr w:type="spellEnd"/>
      <w:r>
        <w:rPr>
          <w:rFonts w:ascii="Times New Roman" w:hAnsi="Times New Roman"/>
          <w:b/>
          <w:color w:val="000000"/>
        </w:rPr>
        <w:t xml:space="preserve">  HAN</w:t>
      </w:r>
      <w:proofErr w:type="gramEnd"/>
    </w:p>
    <w:p w14:paraId="5FA60A8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Level Principal Staff Member</w:t>
      </w:r>
      <w:r>
        <w:rPr>
          <w:rFonts w:ascii="Times New Roman" w:hAnsi="Times New Roman"/>
          <w:color w:val="000000"/>
        </w:rPr>
        <w:br/>
        <w:t>National Forestry and Grassland Administration</w:t>
      </w:r>
      <w:r>
        <w:rPr>
          <w:rFonts w:ascii="Times New Roman" w:hAnsi="Times New Roman"/>
          <w:color w:val="000000"/>
        </w:rPr>
        <w:br/>
        <w:t>Beijing</w:t>
      </w:r>
    </w:p>
    <w:p w14:paraId="7FEE960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Xinshan</w:t>
      </w:r>
      <w:proofErr w:type="spellEnd"/>
      <w:r>
        <w:rPr>
          <w:rFonts w:ascii="Times New Roman" w:hAnsi="Times New Roman"/>
          <w:b/>
          <w:color w:val="000000"/>
        </w:rPr>
        <w:t xml:space="preserve">  XIAO</w:t>
      </w:r>
      <w:proofErr w:type="gramEnd"/>
    </w:p>
    <w:p w14:paraId="7EFFC66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Officer</w:t>
      </w:r>
      <w:r>
        <w:rPr>
          <w:rFonts w:ascii="Times New Roman" w:hAnsi="Times New Roman"/>
          <w:color w:val="000000"/>
        </w:rPr>
        <w:br/>
        <w:t>Plant Quarantine, Plant and Regulatory Division, Inspection and Quarantine Branch, Agriculture, Fisheries and Conservation</w:t>
      </w:r>
      <w:r>
        <w:rPr>
          <w:rFonts w:ascii="Times New Roman" w:hAnsi="Times New Roman"/>
          <w:color w:val="000000"/>
        </w:rPr>
        <w:br/>
        <w:t>Hong Kong</w:t>
      </w:r>
    </w:p>
    <w:p w14:paraId="356BD23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Chiioi</w:t>
      </w:r>
      <w:proofErr w:type="spellEnd"/>
      <w:r>
        <w:rPr>
          <w:rFonts w:ascii="Times New Roman" w:hAnsi="Times New Roman"/>
          <w:b/>
          <w:color w:val="000000"/>
        </w:rPr>
        <w:t xml:space="preserve">  LEI</w:t>
      </w:r>
      <w:proofErr w:type="gramEnd"/>
    </w:p>
    <w:p w14:paraId="046C254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Acting Head</w:t>
      </w:r>
      <w:r>
        <w:rPr>
          <w:rFonts w:ascii="Times New Roman" w:hAnsi="Times New Roman"/>
          <w:color w:val="000000"/>
        </w:rPr>
        <w:br/>
        <w:t>Division of Conservation of Nature</w:t>
      </w:r>
      <w:r>
        <w:rPr>
          <w:rFonts w:ascii="Times New Roman" w:hAnsi="Times New Roman"/>
          <w:color w:val="000000"/>
        </w:rPr>
        <w:br/>
        <w:t>Department of Green Areas and Gardens</w:t>
      </w:r>
      <w:r>
        <w:rPr>
          <w:rFonts w:ascii="Times New Roman" w:hAnsi="Times New Roman"/>
          <w:color w:val="000000"/>
        </w:rPr>
        <w:br/>
        <w:t>Municipal Affairs Bureau</w:t>
      </w:r>
      <w:r>
        <w:rPr>
          <w:rFonts w:ascii="Times New Roman" w:hAnsi="Times New Roman"/>
          <w:color w:val="000000"/>
        </w:rPr>
        <w:br/>
        <w:t>Beijing</w:t>
      </w:r>
    </w:p>
    <w:p w14:paraId="43DEEF75" w14:textId="77777777" w:rsidR="00531098" w:rsidRPr="0055647C" w:rsidRDefault="009149FA">
      <w:pPr>
        <w:pStyle w:val="Heading1"/>
        <w:spacing w:line="336" w:lineRule="auto"/>
        <w:jc w:val="center"/>
      </w:pPr>
      <w:r w:rsidRPr="0055647C">
        <w:rPr>
          <w:rFonts w:ascii="Times New Roman" w:hAnsi="Times New Roman"/>
          <w:color w:val="000000"/>
        </w:rPr>
        <w:t xml:space="preserve">Colombia </w:t>
      </w:r>
      <w:proofErr w:type="spellStart"/>
      <w:r w:rsidRPr="0055647C">
        <w:rPr>
          <w:rFonts w:ascii="Times New Roman" w:hAnsi="Times New Roman"/>
          <w:color w:val="000000"/>
        </w:rPr>
        <w:t>Colombie</w:t>
      </w:r>
      <w:proofErr w:type="spellEnd"/>
      <w:r w:rsidRPr="0055647C">
        <w:rPr>
          <w:rFonts w:ascii="Times New Roman" w:hAnsi="Times New Roman"/>
          <w:color w:val="000000"/>
        </w:rPr>
        <w:t xml:space="preserve"> Colombia</w:t>
      </w:r>
    </w:p>
    <w:p w14:paraId="5A952D19" w14:textId="77777777" w:rsidR="00531098" w:rsidRPr="0055647C" w:rsidRDefault="009149FA">
      <w:pPr>
        <w:keepNext/>
        <w:spacing w:line="312" w:lineRule="auto"/>
        <w:jc w:val="center"/>
      </w:pPr>
      <w:r w:rsidRPr="0055647C"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 w:rsidRPr="0055647C"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7F010DE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Mr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Luis </w:t>
      </w:r>
      <w:proofErr w:type="gramStart"/>
      <w:r w:rsidRPr="0055647C">
        <w:rPr>
          <w:rFonts w:ascii="Times New Roman" w:hAnsi="Times New Roman"/>
          <w:b/>
          <w:color w:val="000000"/>
        </w:rPr>
        <w:t>Gerardo  ARIAS</w:t>
      </w:r>
      <w:proofErr w:type="gramEnd"/>
      <w:r w:rsidRPr="0055647C">
        <w:rPr>
          <w:rFonts w:ascii="Times New Roman" w:hAnsi="Times New Roman"/>
          <w:b/>
          <w:color w:val="000000"/>
        </w:rPr>
        <w:t xml:space="preserve"> ROJAS</w:t>
      </w:r>
    </w:p>
    <w:p w14:paraId="3FC3E6FF" w14:textId="77777777" w:rsidR="00531098" w:rsidRPr="0055647C" w:rsidRDefault="009149FA">
      <w:pPr>
        <w:spacing w:line="240" w:lineRule="auto"/>
      </w:pPr>
      <w:proofErr w:type="spellStart"/>
      <w:r w:rsidRPr="0055647C">
        <w:rPr>
          <w:rFonts w:ascii="Times New Roman" w:hAnsi="Times New Roman"/>
          <w:color w:val="000000"/>
        </w:rPr>
        <w:t>Subgerente</w:t>
      </w:r>
      <w:proofErr w:type="spellEnd"/>
      <w:r w:rsidRPr="0055647C">
        <w:rPr>
          <w:rFonts w:ascii="Times New Roman" w:hAnsi="Times New Roman"/>
          <w:color w:val="000000"/>
        </w:rPr>
        <w:t xml:space="preserve"> de </w:t>
      </w:r>
      <w:proofErr w:type="spellStart"/>
      <w:r w:rsidRPr="0055647C">
        <w:rPr>
          <w:rFonts w:ascii="Times New Roman" w:hAnsi="Times New Roman"/>
          <w:color w:val="000000"/>
        </w:rPr>
        <w:t>Protección</w:t>
      </w:r>
      <w:proofErr w:type="spellEnd"/>
      <w:r w:rsidRPr="0055647C">
        <w:rPr>
          <w:rFonts w:ascii="Times New Roman" w:hAnsi="Times New Roman"/>
          <w:color w:val="000000"/>
        </w:rPr>
        <w:t xml:space="preserve"> Vegetal</w:t>
      </w:r>
      <w:r w:rsidRPr="0055647C">
        <w:rPr>
          <w:rFonts w:ascii="Times New Roman" w:hAnsi="Times New Roman"/>
          <w:color w:val="000000"/>
        </w:rPr>
        <w:br/>
        <w:t xml:space="preserve">Instituto Colombiano </w:t>
      </w:r>
      <w:proofErr w:type="spellStart"/>
      <w:r w:rsidRPr="0055647C">
        <w:rPr>
          <w:rFonts w:ascii="Times New Roman" w:hAnsi="Times New Roman"/>
          <w:color w:val="000000"/>
        </w:rPr>
        <w:t>Agropecuario</w:t>
      </w:r>
      <w:proofErr w:type="spellEnd"/>
      <w:r w:rsidRPr="0055647C">
        <w:rPr>
          <w:rFonts w:ascii="Times New Roman" w:hAnsi="Times New Roman"/>
          <w:color w:val="000000"/>
        </w:rPr>
        <w:br/>
        <w:t>Bogotá</w:t>
      </w:r>
    </w:p>
    <w:p w14:paraId="5981900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A7EB8F3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Ana Lucia  TRUJILLO GUERRERO</w:t>
      </w:r>
    </w:p>
    <w:p w14:paraId="4A8A37C4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Primer Secretario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alterna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338A2CDA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Jaime Andrés  GNECCO DAZA</w:t>
      </w:r>
    </w:p>
    <w:p w14:paraId="56E76815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Ministro Plenipotenciario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adjunto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0690D303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Ricardo Andres  VARGAS INFANTE</w:t>
      </w:r>
    </w:p>
    <w:p w14:paraId="7CFBC459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Representante Suplente</w:t>
      </w:r>
      <w:r w:rsidRPr="007F5AFB">
        <w:rPr>
          <w:rFonts w:ascii="Times New Roman" w:hAnsi="Times New Roman"/>
          <w:color w:val="000000"/>
          <w:lang w:val="it-IT"/>
        </w:rPr>
        <w:br/>
        <w:t xml:space="preserve">Subgerente de Regulación Sanitaria y Fitosanitaria </w:t>
      </w:r>
      <w:r w:rsidRPr="007F5AFB">
        <w:rPr>
          <w:rFonts w:ascii="Times New Roman" w:hAnsi="Times New Roman"/>
          <w:color w:val="000000"/>
          <w:lang w:val="it-IT"/>
        </w:rPr>
        <w:br/>
        <w:t>Instituto Colombiano Agropecuario</w:t>
      </w:r>
      <w:r w:rsidRPr="007F5AFB">
        <w:rPr>
          <w:rFonts w:ascii="Times New Roman" w:hAnsi="Times New Roman"/>
          <w:color w:val="000000"/>
          <w:lang w:val="it-IT"/>
        </w:rPr>
        <w:br/>
        <w:t>Bogotá</w:t>
      </w:r>
    </w:p>
    <w:p w14:paraId="61A87541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Edna Milena  ZAMBRANO GOMEZ</w:t>
      </w:r>
    </w:p>
    <w:p w14:paraId="16A7203F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Asesora</w:t>
      </w:r>
      <w:r w:rsidRPr="007F5AFB">
        <w:rPr>
          <w:rFonts w:ascii="Times New Roman" w:hAnsi="Times New Roman"/>
          <w:color w:val="000000"/>
          <w:lang w:val="it-IT"/>
        </w:rPr>
        <w:br/>
        <w:t xml:space="preserve">Directora Técnica de Epidemiología y Vigilancia Fitosanitaria </w:t>
      </w:r>
      <w:r w:rsidRPr="007F5AFB">
        <w:rPr>
          <w:rFonts w:ascii="Times New Roman" w:hAnsi="Times New Roman"/>
          <w:color w:val="000000"/>
          <w:lang w:val="it-IT"/>
        </w:rPr>
        <w:br/>
        <w:t>Instituto Colombiano Agropecuario</w:t>
      </w:r>
      <w:r w:rsidRPr="007F5AFB">
        <w:rPr>
          <w:rFonts w:ascii="Times New Roman" w:hAnsi="Times New Roman"/>
          <w:color w:val="000000"/>
          <w:lang w:val="it-IT"/>
        </w:rPr>
        <w:br/>
        <w:t>Bogotà</w:t>
      </w:r>
    </w:p>
    <w:p w14:paraId="248CDE5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Congo </w:t>
      </w:r>
      <w:proofErr w:type="spellStart"/>
      <w:r>
        <w:rPr>
          <w:rFonts w:ascii="Times New Roman" w:hAnsi="Times New Roman"/>
          <w:color w:val="000000"/>
        </w:rPr>
        <w:t>Congo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Congo</w:t>
      </w:r>
      <w:proofErr w:type="spellEnd"/>
    </w:p>
    <w:p w14:paraId="4B3B689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4127EAF4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Alphonsine  LOUHOUARI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TOKOZABA</w:t>
      </w:r>
    </w:p>
    <w:p w14:paraId="336D6FC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Directrice</w:t>
      </w:r>
      <w:r w:rsidRPr="007F5AFB">
        <w:rPr>
          <w:rFonts w:ascii="Times New Roman" w:hAnsi="Times New Roman"/>
          <w:color w:val="000000"/>
          <w:lang w:val="fr-FR"/>
        </w:rPr>
        <w:br/>
        <w:t>Protection des végétaux</w:t>
      </w:r>
      <w:r w:rsidRPr="007F5AFB">
        <w:rPr>
          <w:rFonts w:ascii="Times New Roman" w:hAnsi="Times New Roman"/>
          <w:color w:val="000000"/>
          <w:lang w:val="fr-FR"/>
        </w:rPr>
        <w:br/>
        <w:t>Point Focal</w:t>
      </w:r>
      <w:r w:rsidRPr="007F5AFB">
        <w:rPr>
          <w:rFonts w:ascii="Times New Roman" w:hAnsi="Times New Roman"/>
          <w:color w:val="000000"/>
          <w:lang w:val="fr-FR"/>
        </w:rPr>
        <w:br/>
        <w:t>Convention internationale pour la Protection des Végétaux</w:t>
      </w:r>
    </w:p>
    <w:p w14:paraId="0865F6AB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lastRenderedPageBreak/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4AB4BBA3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Bienvenu  NTSOUANVA</w:t>
      </w:r>
      <w:proofErr w:type="gramEnd"/>
    </w:p>
    <w:p w14:paraId="128F3AED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adjoint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1BD4605B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spellStart"/>
      <w:r w:rsidRPr="007F5AFB">
        <w:rPr>
          <w:rFonts w:ascii="Times New Roman" w:hAnsi="Times New Roman"/>
          <w:b/>
          <w:color w:val="000000"/>
          <w:lang w:val="fr-FR"/>
        </w:rPr>
        <w:t>Benedie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Glaspie  NGANGOUE</w:t>
      </w:r>
      <w:proofErr w:type="gramEnd"/>
    </w:p>
    <w:p w14:paraId="3D8136C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Attachée technique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Représentante permanente suppléante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211E970E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Cook Islands </w:t>
      </w:r>
      <w:proofErr w:type="spellStart"/>
      <w:r>
        <w:rPr>
          <w:rFonts w:ascii="Times New Roman" w:hAnsi="Times New Roman"/>
          <w:color w:val="000000"/>
        </w:rPr>
        <w:t>Îles</w:t>
      </w:r>
      <w:proofErr w:type="spellEnd"/>
      <w:r>
        <w:rPr>
          <w:rFonts w:ascii="Times New Roman" w:hAnsi="Times New Roman"/>
          <w:color w:val="000000"/>
        </w:rPr>
        <w:t xml:space="preserve"> Cook Islas Cook</w:t>
      </w:r>
    </w:p>
    <w:p w14:paraId="2D95C11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51E44E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Temarama</w:t>
      </w:r>
      <w:proofErr w:type="spellEnd"/>
      <w:r>
        <w:rPr>
          <w:rFonts w:ascii="Times New Roman" w:hAnsi="Times New Roman"/>
          <w:b/>
          <w:color w:val="000000"/>
        </w:rPr>
        <w:t xml:space="preserve">  ANGUNA</w:t>
      </w:r>
      <w:proofErr w:type="gramEnd"/>
      <w:r>
        <w:rPr>
          <w:rFonts w:ascii="Times New Roman" w:hAnsi="Times New Roman"/>
          <w:b/>
          <w:color w:val="000000"/>
        </w:rPr>
        <w:t>-KAMANA</w:t>
      </w:r>
    </w:p>
    <w:p w14:paraId="554579A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 of Ministry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Ministry</w:t>
      </w:r>
      <w:proofErr w:type="spellEnd"/>
      <w:r>
        <w:rPr>
          <w:rFonts w:ascii="Times New Roman" w:hAnsi="Times New Roman"/>
          <w:color w:val="000000"/>
        </w:rPr>
        <w:t xml:space="preserve"> of Agriculture </w:t>
      </w:r>
      <w:r>
        <w:rPr>
          <w:rFonts w:ascii="Times New Roman" w:hAnsi="Times New Roman"/>
          <w:color w:val="000000"/>
        </w:rPr>
        <w:br/>
        <w:t>Rarotonga</w:t>
      </w:r>
    </w:p>
    <w:p w14:paraId="6558D68E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Costa Rica Costa Rica Costa Rica</w:t>
      </w:r>
    </w:p>
    <w:p w14:paraId="1C2BEC17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C0CF469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Nelson  MORERA PANIAGUA</w:t>
      </w:r>
    </w:p>
    <w:p w14:paraId="780959FA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 xml:space="preserve">Director </w:t>
      </w:r>
      <w:r w:rsidRPr="007F5AFB">
        <w:rPr>
          <w:rFonts w:ascii="Times New Roman" w:hAnsi="Times New Roman"/>
          <w:color w:val="000000"/>
          <w:lang w:val="it-IT"/>
        </w:rPr>
        <w:br/>
        <w:t>Servicio Fitosanitario del Estado</w:t>
      </w:r>
      <w:r w:rsidRPr="007F5AFB">
        <w:rPr>
          <w:rFonts w:ascii="Times New Roman" w:hAnsi="Times New Roman"/>
          <w:color w:val="000000"/>
          <w:lang w:val="it-IT"/>
        </w:rPr>
        <w:br/>
        <w:t>San José</w:t>
      </w:r>
    </w:p>
    <w:p w14:paraId="19CDB30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0358BF20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Jorge Federico  ZAMORA CORDERO</w:t>
      </w:r>
    </w:p>
    <w:p w14:paraId="7EA8E3F8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Embajador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303EADE3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Jorge Arturo  AGUILAR CASTILLO</w:t>
      </w:r>
    </w:p>
    <w:p w14:paraId="6FA19CA0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Ministro 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Adjunto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2602AB0D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Carla  SIERRA ZÚÑIGA</w:t>
      </w:r>
    </w:p>
    <w:p w14:paraId="4F68CE30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Consejera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Alterna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02BAF7AF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Croatia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Croatie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Croacia</w:t>
      </w:r>
      <w:proofErr w:type="spellEnd"/>
    </w:p>
    <w:p w14:paraId="59BCABC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61785E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Ivica  DELIĆ</w:t>
      </w:r>
      <w:proofErr w:type="gramEnd"/>
    </w:p>
    <w:p w14:paraId="3F79DD9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Sector for Phytosanitary Policy</w:t>
      </w:r>
    </w:p>
    <w:p w14:paraId="4137CE4A" w14:textId="77777777" w:rsidR="00531098" w:rsidRPr="0055647C" w:rsidRDefault="009149FA">
      <w:pPr>
        <w:keepNext/>
        <w:spacing w:line="312" w:lineRule="auto"/>
        <w:jc w:val="center"/>
      </w:pPr>
      <w:r w:rsidRPr="0055647C"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 w:rsidRPr="0055647C"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14F1C933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Ms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</w:t>
      </w:r>
      <w:proofErr w:type="gramStart"/>
      <w:r w:rsidRPr="0055647C">
        <w:rPr>
          <w:rFonts w:ascii="Times New Roman" w:hAnsi="Times New Roman"/>
          <w:b/>
          <w:color w:val="000000"/>
        </w:rPr>
        <w:t>Sandra  ANDRLIĆ</w:t>
      </w:r>
      <w:proofErr w:type="gramEnd"/>
    </w:p>
    <w:p w14:paraId="1AC0549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Advisor</w:t>
      </w:r>
    </w:p>
    <w:p w14:paraId="5F7ACF85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Cyprus Chypre Chipre</w:t>
      </w:r>
    </w:p>
    <w:p w14:paraId="0577FBE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6707BDE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Anthemis  MELIFRONIDOU</w:t>
      </w:r>
      <w:proofErr w:type="gramEnd"/>
    </w:p>
    <w:p w14:paraId="2F0D6A3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Plant Health and marketing Standards of Agricultural Products</w:t>
      </w:r>
      <w:r>
        <w:rPr>
          <w:rFonts w:ascii="Times New Roman" w:hAnsi="Times New Roman"/>
          <w:color w:val="000000"/>
        </w:rPr>
        <w:br/>
        <w:t>Ministry of Agriculture, Rural Development and Environment</w:t>
      </w:r>
      <w:r>
        <w:rPr>
          <w:rFonts w:ascii="Times New Roman" w:hAnsi="Times New Roman"/>
          <w:color w:val="000000"/>
        </w:rPr>
        <w:br/>
        <w:t>Nicosia</w:t>
      </w:r>
    </w:p>
    <w:p w14:paraId="30AF856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89DDC0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Alexandros  GAVRIEL</w:t>
      </w:r>
      <w:proofErr w:type="gramEnd"/>
    </w:p>
    <w:p w14:paraId="3B0F761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Attaché</w:t>
      </w:r>
      <w:r>
        <w:rPr>
          <w:rFonts w:ascii="Times New Roman" w:hAnsi="Times New Roman"/>
          <w:color w:val="000000"/>
        </w:rPr>
        <w:br/>
        <w:t>Permanent Representation of Cyprus to the EU</w:t>
      </w:r>
      <w:r>
        <w:rPr>
          <w:rFonts w:ascii="Times New Roman" w:hAnsi="Times New Roman"/>
          <w:color w:val="000000"/>
        </w:rPr>
        <w:br/>
        <w:t>Brussels</w:t>
      </w:r>
    </w:p>
    <w:p w14:paraId="5B3290B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Eleni  PAPASOLOMONTOS</w:t>
      </w:r>
      <w:proofErr w:type="gramEnd"/>
    </w:p>
    <w:p w14:paraId="3DE5E0E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36F2728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lastRenderedPageBreak/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Efrosyni  ANTONIOU</w:t>
      </w:r>
      <w:proofErr w:type="gramEnd"/>
    </w:p>
    <w:p w14:paraId="0E21B3F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Attaché</w:t>
      </w:r>
      <w:r>
        <w:rPr>
          <w:rFonts w:ascii="Times New Roman" w:hAnsi="Times New Roman"/>
          <w:color w:val="000000"/>
        </w:rPr>
        <w:br/>
        <w:t>Permanent Representation of Cyprus to the EU</w:t>
      </w:r>
      <w:r>
        <w:rPr>
          <w:rFonts w:ascii="Times New Roman" w:hAnsi="Times New Roman"/>
          <w:color w:val="000000"/>
        </w:rPr>
        <w:br/>
        <w:t>Brussels</w:t>
      </w:r>
    </w:p>
    <w:p w14:paraId="3E01C04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Maria  CHRISTOFIDE</w:t>
      </w:r>
      <w:proofErr w:type="gramEnd"/>
    </w:p>
    <w:p w14:paraId="643B454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Scientific Advisor</w:t>
      </w:r>
      <w:r>
        <w:rPr>
          <w:rFonts w:ascii="Times New Roman" w:hAnsi="Times New Roman"/>
          <w:color w:val="000000"/>
        </w:rPr>
        <w:br/>
        <w:t xml:space="preserve">Embassy of the Republic of Cyprus to the Holy See </w:t>
      </w:r>
      <w:r>
        <w:rPr>
          <w:rFonts w:ascii="Times New Roman" w:hAnsi="Times New Roman"/>
          <w:color w:val="000000"/>
        </w:rPr>
        <w:br/>
        <w:t>Rome</w:t>
      </w:r>
    </w:p>
    <w:p w14:paraId="50DE9A6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Czechia </w:t>
      </w:r>
      <w:proofErr w:type="spellStart"/>
      <w:r>
        <w:rPr>
          <w:rFonts w:ascii="Times New Roman" w:hAnsi="Times New Roman"/>
          <w:color w:val="000000"/>
        </w:rPr>
        <w:t>Tchéquie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Chequia</w:t>
      </w:r>
      <w:proofErr w:type="spellEnd"/>
    </w:p>
    <w:p w14:paraId="06D72051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05FF794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Tana  KLAILOVA</w:t>
      </w:r>
      <w:proofErr w:type="gramEnd"/>
    </w:p>
    <w:p w14:paraId="34DD497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official</w:t>
      </w:r>
      <w:r>
        <w:rPr>
          <w:rFonts w:ascii="Times New Roman" w:hAnsi="Times New Roman"/>
          <w:color w:val="000000"/>
        </w:rPr>
        <w:br/>
        <w:t>Department of Plant Health, Section of Seed, Planting Material and Plant Health</w:t>
      </w:r>
      <w:r>
        <w:rPr>
          <w:rFonts w:ascii="Times New Roman" w:hAnsi="Times New Roman"/>
          <w:color w:val="000000"/>
        </w:rPr>
        <w:br/>
        <w:t>Central Institute for Supervising and Testing in Agriculture</w:t>
      </w:r>
      <w:r>
        <w:rPr>
          <w:rFonts w:ascii="Times New Roman" w:hAnsi="Times New Roman"/>
          <w:color w:val="000000"/>
        </w:rPr>
        <w:br/>
        <w:t>Brno</w:t>
      </w:r>
    </w:p>
    <w:p w14:paraId="2857AFB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46FE0C9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Roman  DIATKA</w:t>
      </w:r>
      <w:proofErr w:type="gramEnd"/>
    </w:p>
    <w:p w14:paraId="1B363E1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0AF909D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Tereza  STRNADOVA</w:t>
      </w:r>
      <w:proofErr w:type="gramEnd"/>
    </w:p>
    <w:p w14:paraId="0EFC59C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Assistant </w:t>
      </w:r>
      <w:r>
        <w:rPr>
          <w:rFonts w:ascii="Times New Roman" w:hAnsi="Times New Roman"/>
          <w:color w:val="000000"/>
        </w:rPr>
        <w:br/>
        <w:t>Embassy of the Czech Republic</w:t>
      </w:r>
      <w:r>
        <w:rPr>
          <w:rFonts w:ascii="Times New Roman" w:hAnsi="Times New Roman"/>
          <w:color w:val="000000"/>
        </w:rPr>
        <w:br/>
        <w:t>Rome</w:t>
      </w:r>
    </w:p>
    <w:p w14:paraId="020BD4E6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Côte d'Ivoire Côte d'Ivoire Côte d'Ivoire</w:t>
      </w:r>
    </w:p>
    <w:p w14:paraId="1AF32D3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E1B1AAE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Koffi  ADJOUMANI</w:t>
      </w:r>
      <w:proofErr w:type="gramEnd"/>
    </w:p>
    <w:p w14:paraId="70DB8BC8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Ministre 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adjoint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318E5A3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D26B7E2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N`Guessan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Gaston  KOUASSI</w:t>
      </w:r>
      <w:proofErr w:type="gramEnd"/>
    </w:p>
    <w:p w14:paraId="116927C8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Point de Contact</w:t>
      </w:r>
      <w:r w:rsidRPr="007F5AFB">
        <w:rPr>
          <w:rFonts w:ascii="Times New Roman" w:hAnsi="Times New Roman"/>
          <w:color w:val="000000"/>
          <w:lang w:val="fr-FR"/>
        </w:rPr>
        <w:br/>
        <w:t>Convention internationale pour la protection des végétaux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des eaux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forêts</w:t>
      </w:r>
      <w:r w:rsidRPr="007F5AFB">
        <w:rPr>
          <w:rFonts w:ascii="Times New Roman" w:hAnsi="Times New Roman"/>
          <w:color w:val="000000"/>
          <w:lang w:val="fr-FR"/>
        </w:rPr>
        <w:br/>
        <w:t>Abidjan</w:t>
      </w:r>
    </w:p>
    <w:p w14:paraId="0A27CC7F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Kouadio Bah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Gerard  BONI</w:t>
      </w:r>
      <w:proofErr w:type="gramEnd"/>
    </w:p>
    <w:p w14:paraId="33DCD764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Sous Directeur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Protection des Cultures</w:t>
      </w:r>
      <w:r w:rsidRPr="007F5AFB">
        <w:rPr>
          <w:rFonts w:ascii="Times New Roman" w:hAnsi="Times New Roman"/>
          <w:color w:val="000000"/>
          <w:lang w:val="fr-FR"/>
        </w:rPr>
        <w:br/>
        <w:t>Expert National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Ministère d'État, </w:t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du Développement rural et de la Production vivrière</w:t>
      </w:r>
      <w:r w:rsidRPr="007F5AFB">
        <w:rPr>
          <w:rFonts w:ascii="Times New Roman" w:hAnsi="Times New Roman"/>
          <w:color w:val="000000"/>
          <w:lang w:val="fr-FR"/>
        </w:rPr>
        <w:br/>
        <w:t>Abidjan</w:t>
      </w:r>
    </w:p>
    <w:p w14:paraId="3A3FD418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Yapo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Guillaume  DAGOU</w:t>
      </w:r>
      <w:proofErr w:type="gramEnd"/>
    </w:p>
    <w:p w14:paraId="3DB88279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Ministre 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adjoint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6A72290E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Gisèle  COULIBALY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NEE LEGBEDJI</w:t>
      </w:r>
    </w:p>
    <w:p w14:paraId="389DFAC4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Chargée d` Affaires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a.i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>.</w:t>
      </w:r>
      <w:r w:rsidRPr="007F5AFB">
        <w:rPr>
          <w:rFonts w:ascii="Times New Roman" w:hAnsi="Times New Roman"/>
          <w:color w:val="000000"/>
          <w:lang w:val="fr-FR"/>
        </w:rPr>
        <w:br/>
        <w:t>Ministre Conseillère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Représentante Permanente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1FAA14A3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N`Gala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Martine  COULIBALY</w:t>
      </w:r>
      <w:proofErr w:type="gramEnd"/>
    </w:p>
    <w:p w14:paraId="5AE6661D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Ministre 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Représentante Permanente suppléante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53E84984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Lucien  KOUAME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KONAN</w:t>
      </w:r>
    </w:p>
    <w:p w14:paraId="115924C6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Inspecteur Technique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du développement rural et des productions vivrières</w:t>
      </w:r>
      <w:r w:rsidRPr="007F5AFB">
        <w:rPr>
          <w:rFonts w:ascii="Times New Roman" w:hAnsi="Times New Roman"/>
          <w:color w:val="000000"/>
          <w:lang w:val="fr-FR"/>
        </w:rPr>
        <w:br/>
        <w:t>Abidjan</w:t>
      </w:r>
    </w:p>
    <w:p w14:paraId="23E46EE9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 xml:space="preserve">Democratic Republic of the Congo République démocratique du Congo República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Democrática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Congo</w:t>
      </w:r>
    </w:p>
    <w:p w14:paraId="0D7FB637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77E201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Mamba </w:t>
      </w:r>
      <w:proofErr w:type="spellStart"/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Mamba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 DAMAS</w:t>
      </w:r>
      <w:proofErr w:type="gramEnd"/>
    </w:p>
    <w:p w14:paraId="3CA1F07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Chef</w:t>
      </w:r>
      <w:r w:rsidRPr="007F5AFB">
        <w:rPr>
          <w:rFonts w:ascii="Times New Roman" w:hAnsi="Times New Roman"/>
          <w:color w:val="000000"/>
          <w:lang w:val="fr-FR"/>
        </w:rPr>
        <w:br/>
        <w:t>Division de la protection des plantes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de la sécurité alimentaire</w:t>
      </w:r>
      <w:r w:rsidRPr="007F5AFB">
        <w:rPr>
          <w:rFonts w:ascii="Times New Roman" w:hAnsi="Times New Roman"/>
          <w:color w:val="000000"/>
          <w:lang w:val="fr-FR"/>
        </w:rPr>
        <w:br/>
        <w:t>Kinshasa</w:t>
      </w:r>
    </w:p>
    <w:p w14:paraId="2B92E477" w14:textId="77777777" w:rsidR="00531098" w:rsidRPr="0055647C" w:rsidRDefault="009149FA">
      <w:pPr>
        <w:keepNext/>
        <w:spacing w:line="312" w:lineRule="auto"/>
        <w:jc w:val="center"/>
      </w:pPr>
      <w:r w:rsidRPr="0055647C"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 w:rsidRPr="0055647C"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3D537DE6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Mr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Godefroid </w:t>
      </w:r>
      <w:proofErr w:type="gramStart"/>
      <w:r w:rsidRPr="0055647C">
        <w:rPr>
          <w:rFonts w:ascii="Times New Roman" w:hAnsi="Times New Roman"/>
          <w:b/>
          <w:color w:val="000000"/>
        </w:rPr>
        <w:t>Ilunga  KABALA</w:t>
      </w:r>
      <w:proofErr w:type="gramEnd"/>
    </w:p>
    <w:p w14:paraId="4711C42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Inspecteur phytosanitaire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de la sécurité alimentaire</w:t>
      </w:r>
      <w:r w:rsidRPr="007F5AFB">
        <w:rPr>
          <w:rFonts w:ascii="Times New Roman" w:hAnsi="Times New Roman"/>
          <w:color w:val="000000"/>
          <w:lang w:val="fr-FR"/>
        </w:rPr>
        <w:br/>
        <w:t>Kinshasa</w:t>
      </w:r>
    </w:p>
    <w:p w14:paraId="0F9E358E" w14:textId="77777777" w:rsidR="00531098" w:rsidRPr="0055647C" w:rsidRDefault="009149FA">
      <w:pPr>
        <w:pStyle w:val="Heading1"/>
        <w:spacing w:line="336" w:lineRule="auto"/>
        <w:jc w:val="center"/>
      </w:pPr>
      <w:r w:rsidRPr="0055647C">
        <w:rPr>
          <w:rFonts w:ascii="Times New Roman" w:hAnsi="Times New Roman"/>
          <w:color w:val="000000"/>
        </w:rPr>
        <w:t xml:space="preserve">Denmark </w:t>
      </w:r>
      <w:proofErr w:type="spellStart"/>
      <w:r w:rsidRPr="0055647C">
        <w:rPr>
          <w:rFonts w:ascii="Times New Roman" w:hAnsi="Times New Roman"/>
          <w:color w:val="000000"/>
        </w:rPr>
        <w:t>Danemark</w:t>
      </w:r>
      <w:proofErr w:type="spellEnd"/>
      <w:r w:rsidRPr="0055647C">
        <w:rPr>
          <w:rFonts w:ascii="Times New Roman" w:hAnsi="Times New Roman"/>
          <w:color w:val="000000"/>
        </w:rPr>
        <w:t xml:space="preserve"> Dinamarca</w:t>
      </w:r>
    </w:p>
    <w:p w14:paraId="43793CF6" w14:textId="77777777" w:rsidR="00531098" w:rsidRPr="0055647C" w:rsidRDefault="009149FA">
      <w:pPr>
        <w:keepNext/>
        <w:spacing w:line="312" w:lineRule="auto"/>
        <w:jc w:val="center"/>
      </w:pPr>
      <w:r w:rsidRPr="0055647C"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 w:rsidRPr="0055647C"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D2481E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Henry </w:t>
      </w:r>
      <w:proofErr w:type="gramStart"/>
      <w:r>
        <w:rPr>
          <w:rFonts w:ascii="Times New Roman" w:hAnsi="Times New Roman"/>
          <w:b/>
          <w:color w:val="000000"/>
        </w:rPr>
        <w:t>Damsgaard  LANNG</w:t>
      </w:r>
      <w:proofErr w:type="gramEnd"/>
    </w:p>
    <w:p w14:paraId="1C997C2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Adviser</w:t>
      </w:r>
      <w:r>
        <w:rPr>
          <w:rFonts w:ascii="Times New Roman" w:hAnsi="Times New Roman"/>
          <w:color w:val="000000"/>
        </w:rPr>
        <w:br/>
        <w:t>Danish Agricultural and Fisheries Agency</w:t>
      </w:r>
      <w:r>
        <w:rPr>
          <w:rFonts w:ascii="Times New Roman" w:hAnsi="Times New Roman"/>
          <w:color w:val="000000"/>
        </w:rPr>
        <w:br/>
        <w:t>Copenhagen</w:t>
      </w:r>
    </w:p>
    <w:p w14:paraId="473BAA59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Dominican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Republic République dominicaine República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Dominicana</w:t>
      </w:r>
      <w:proofErr w:type="spellEnd"/>
    </w:p>
    <w:p w14:paraId="5702E030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45F72B2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 xml:space="preserve">Ms Ada Francesca  DE ASÍS HERNÁNDEZ RIVERA </w:t>
      </w:r>
    </w:p>
    <w:p w14:paraId="7CBFE7A8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Embajadora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692725CB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DE1D010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Manuel  DURÁN</w:t>
      </w:r>
    </w:p>
    <w:p w14:paraId="7AF7BE31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 xml:space="preserve">Subdirector Sanidad Vegetal </w:t>
      </w:r>
      <w:r w:rsidRPr="007F5AFB">
        <w:rPr>
          <w:rFonts w:ascii="Times New Roman" w:hAnsi="Times New Roman"/>
          <w:color w:val="000000"/>
          <w:lang w:val="it-IT"/>
        </w:rPr>
        <w:br/>
        <w:t xml:space="preserve">Ministerio de Agricultura </w:t>
      </w:r>
      <w:r w:rsidRPr="007F5AFB">
        <w:rPr>
          <w:rFonts w:ascii="Times New Roman" w:hAnsi="Times New Roman"/>
          <w:color w:val="000000"/>
          <w:lang w:val="it-IT"/>
        </w:rPr>
        <w:br/>
        <w:t>Santo Domingo</w:t>
      </w:r>
    </w:p>
    <w:p w14:paraId="0D48497A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Daniel  BELTRE ACOSTA</w:t>
      </w:r>
    </w:p>
    <w:p w14:paraId="2937818C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5171A27D" w14:textId="77777777" w:rsidR="00531098" w:rsidRPr="0055647C" w:rsidRDefault="009149FA">
      <w:pPr>
        <w:pStyle w:val="Heading1"/>
        <w:spacing w:line="336" w:lineRule="auto"/>
        <w:jc w:val="center"/>
        <w:rPr>
          <w:lang w:val="it-IT"/>
        </w:rPr>
      </w:pPr>
      <w:r w:rsidRPr="0055647C">
        <w:rPr>
          <w:rFonts w:ascii="Times New Roman" w:hAnsi="Times New Roman"/>
          <w:color w:val="000000"/>
          <w:lang w:val="it-IT"/>
        </w:rPr>
        <w:t>Ecuador Équateur Ecuador</w:t>
      </w:r>
    </w:p>
    <w:p w14:paraId="0F736BF5" w14:textId="77777777" w:rsidR="00531098" w:rsidRPr="0055647C" w:rsidRDefault="009149FA">
      <w:pPr>
        <w:keepNext/>
        <w:spacing w:line="312" w:lineRule="auto"/>
        <w:jc w:val="center"/>
        <w:rPr>
          <w:lang w:val="it-IT"/>
        </w:rPr>
      </w:pPr>
      <w:r w:rsidRPr="0055647C">
        <w:rPr>
          <w:rFonts w:ascii="Times New Roman" w:hAnsi="Times New Roman"/>
          <w:i/>
          <w:color w:val="000000"/>
          <w:sz w:val="24"/>
          <w:lang w:val="it-IT"/>
        </w:rPr>
        <w:t>Head of Delegation - Chef de délégation - Jefe de Delegación</w:t>
      </w:r>
    </w:p>
    <w:p w14:paraId="5A01419C" w14:textId="77777777" w:rsidR="00531098" w:rsidRPr="0055647C" w:rsidRDefault="009149FA">
      <w:pPr>
        <w:keepNext/>
        <w:spacing w:line="240" w:lineRule="auto"/>
        <w:rPr>
          <w:lang w:val="it-IT"/>
        </w:rPr>
      </w:pPr>
      <w:r w:rsidRPr="0055647C">
        <w:rPr>
          <w:rFonts w:ascii="Times New Roman" w:hAnsi="Times New Roman"/>
          <w:b/>
          <w:color w:val="000000"/>
          <w:lang w:val="it-IT"/>
        </w:rPr>
        <w:t>Ms Daniela  CERÓN TAPIA</w:t>
      </w:r>
    </w:p>
    <w:p w14:paraId="7D3EF2E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Coordinadora de Sanidad Vegetal 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Agrocalidad</w:t>
      </w:r>
      <w:proofErr w:type="spellEnd"/>
      <w:r>
        <w:rPr>
          <w:rFonts w:ascii="Times New Roman" w:hAnsi="Times New Roman"/>
          <w:color w:val="000000"/>
        </w:rPr>
        <w:br/>
        <w:t>Quito</w:t>
      </w:r>
    </w:p>
    <w:p w14:paraId="72FA9EE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3AFDDB7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Esteban  MOSCOSO BOHMAN</w:t>
      </w:r>
    </w:p>
    <w:p w14:paraId="5CD97372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Embajador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1D2EBE93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Veronica Alexandra   GÓMEZ RICAURTE</w:t>
      </w:r>
    </w:p>
    <w:p w14:paraId="2551BEEF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Ministra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Alterna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4C168CC6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Egypt Égypte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Egipto</w:t>
      </w:r>
      <w:proofErr w:type="spellEnd"/>
    </w:p>
    <w:p w14:paraId="1823596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F28A2B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Mohamed Mahmoud </w:t>
      </w:r>
      <w:proofErr w:type="gramStart"/>
      <w:r>
        <w:rPr>
          <w:rFonts w:ascii="Times New Roman" w:hAnsi="Times New Roman"/>
          <w:b/>
          <w:color w:val="000000"/>
        </w:rPr>
        <w:t>Mohamed  EL</w:t>
      </w:r>
      <w:proofErr w:type="gramEnd"/>
      <w:r>
        <w:rPr>
          <w:rFonts w:ascii="Times New Roman" w:hAnsi="Times New Roman"/>
          <w:b/>
          <w:color w:val="000000"/>
        </w:rPr>
        <w:t xml:space="preserve"> MANSY</w:t>
      </w:r>
    </w:p>
    <w:p w14:paraId="74F76DC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Central Administration of Plant Quarantine</w:t>
      </w:r>
      <w:r>
        <w:rPr>
          <w:rFonts w:ascii="Times New Roman" w:hAnsi="Times New Roman"/>
          <w:color w:val="000000"/>
        </w:rPr>
        <w:br/>
        <w:t>Ministry of Agriculture and Land Reclamation</w:t>
      </w:r>
      <w:r>
        <w:rPr>
          <w:rFonts w:ascii="Times New Roman" w:hAnsi="Times New Roman"/>
          <w:color w:val="000000"/>
        </w:rPr>
        <w:br/>
        <w:t>Cairo</w:t>
      </w:r>
    </w:p>
    <w:p w14:paraId="533BF5B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lastRenderedPageBreak/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E4F2A3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Islam Farahat </w:t>
      </w:r>
      <w:proofErr w:type="gramStart"/>
      <w:r>
        <w:rPr>
          <w:rFonts w:ascii="Times New Roman" w:hAnsi="Times New Roman"/>
          <w:b/>
          <w:color w:val="000000"/>
        </w:rPr>
        <w:t>Abdelaziz  ABOELELA</w:t>
      </w:r>
      <w:proofErr w:type="gramEnd"/>
    </w:p>
    <w:p w14:paraId="7E12DEDC" w14:textId="77777777" w:rsidR="00531098" w:rsidRDefault="009149FA">
      <w:pPr>
        <w:spacing w:line="240" w:lineRule="auto"/>
      </w:pPr>
      <w:r w:rsidRPr="561CF1B7">
        <w:rPr>
          <w:rFonts w:ascii="Times New Roman" w:hAnsi="Times New Roman"/>
          <w:color w:val="000000" w:themeColor="text1"/>
        </w:rPr>
        <w:t>Supervisor</w:t>
      </w:r>
      <w:r>
        <w:br/>
      </w:r>
      <w:r w:rsidRPr="561CF1B7">
        <w:rPr>
          <w:rFonts w:ascii="Times New Roman" w:hAnsi="Times New Roman"/>
          <w:color w:val="000000" w:themeColor="text1"/>
        </w:rPr>
        <w:t>Phytosanitary Unit</w:t>
      </w:r>
      <w:r>
        <w:br/>
      </w:r>
      <w:r w:rsidRPr="561CF1B7">
        <w:rPr>
          <w:rFonts w:ascii="Times New Roman" w:hAnsi="Times New Roman"/>
          <w:color w:val="000000" w:themeColor="text1"/>
        </w:rPr>
        <w:t>Central Administration of Plant Quarantine</w:t>
      </w:r>
      <w:r>
        <w:br/>
      </w:r>
      <w:r w:rsidRPr="561CF1B7">
        <w:rPr>
          <w:rFonts w:ascii="Times New Roman" w:hAnsi="Times New Roman"/>
          <w:color w:val="000000" w:themeColor="text1"/>
        </w:rPr>
        <w:t>Giza</w:t>
      </w:r>
    </w:p>
    <w:p w14:paraId="26A4CFD6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El Salvador El Salvador El Salvador</w:t>
      </w:r>
    </w:p>
    <w:p w14:paraId="1BC5FE84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5C1C328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Luis Fernando  PÉREZ MEDRANO</w:t>
      </w:r>
    </w:p>
    <w:p w14:paraId="456887A9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Director General</w:t>
      </w:r>
      <w:r w:rsidRPr="007F5AFB">
        <w:rPr>
          <w:rFonts w:ascii="Times New Roman" w:hAnsi="Times New Roman"/>
          <w:color w:val="000000"/>
          <w:lang w:val="it-IT"/>
        </w:rPr>
        <w:br/>
        <w:t>Sanidad Vegetal</w:t>
      </w:r>
      <w:r w:rsidRPr="007F5AFB">
        <w:rPr>
          <w:rFonts w:ascii="Times New Roman" w:hAnsi="Times New Roman"/>
          <w:color w:val="000000"/>
          <w:lang w:val="it-IT"/>
        </w:rPr>
        <w:br/>
        <w:t xml:space="preserve">Ministerio de Agricultura y Ganadería </w:t>
      </w:r>
      <w:r w:rsidRPr="007F5AFB">
        <w:rPr>
          <w:rFonts w:ascii="Times New Roman" w:hAnsi="Times New Roman"/>
          <w:color w:val="000000"/>
          <w:lang w:val="it-IT"/>
        </w:rPr>
        <w:br/>
        <w:t>San Salvador</w:t>
      </w:r>
    </w:p>
    <w:p w14:paraId="562925BA" w14:textId="77777777" w:rsidR="00531098" w:rsidRPr="007F5AFB" w:rsidRDefault="009149FA">
      <w:pPr>
        <w:keepNext/>
        <w:spacing w:line="312" w:lineRule="auto"/>
        <w:jc w:val="center"/>
        <w:rPr>
          <w:lang w:val="it-IT"/>
        </w:rPr>
      </w:pPr>
      <w:r w:rsidRPr="007F5AFB">
        <w:rPr>
          <w:rFonts w:ascii="Times New Roman" w:hAnsi="Times New Roman"/>
          <w:i/>
          <w:color w:val="000000"/>
          <w:sz w:val="24"/>
          <w:lang w:val="it-IT"/>
        </w:rPr>
        <w:t>Alternate - Suplente - Suppléant</w:t>
      </w:r>
    </w:p>
    <w:p w14:paraId="0399276B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Carlos Eduardo  SOSA ESCOBAR</w:t>
      </w:r>
    </w:p>
    <w:p w14:paraId="2589D4FE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33BCD2B1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Equatorial Guinea Guinée équatoriale Guinea Ecuatorial</w:t>
      </w:r>
    </w:p>
    <w:p w14:paraId="6DEB8F8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0EE86AA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Jose Teofilo  ESONO ASANGONO</w:t>
      </w:r>
    </w:p>
    <w:p w14:paraId="59B0E007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Adjunto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718F5631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Eritrea </w:t>
      </w:r>
      <w:proofErr w:type="spellStart"/>
      <w:r>
        <w:rPr>
          <w:rFonts w:ascii="Times New Roman" w:hAnsi="Times New Roman"/>
          <w:color w:val="000000"/>
        </w:rPr>
        <w:t>Érythrée</w:t>
      </w:r>
      <w:proofErr w:type="spellEnd"/>
      <w:r>
        <w:rPr>
          <w:rFonts w:ascii="Times New Roman" w:hAnsi="Times New Roman"/>
          <w:color w:val="000000"/>
        </w:rPr>
        <w:t xml:space="preserve"> Eritrea</w:t>
      </w:r>
    </w:p>
    <w:p w14:paraId="22EA7F7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9283D1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Asmerom  KIDANE</w:t>
      </w:r>
      <w:proofErr w:type="gramEnd"/>
    </w:p>
    <w:p w14:paraId="37BD4F5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7498785E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Estonia </w:t>
      </w:r>
      <w:proofErr w:type="spellStart"/>
      <w:r>
        <w:rPr>
          <w:rFonts w:ascii="Times New Roman" w:hAnsi="Times New Roman"/>
          <w:color w:val="000000"/>
        </w:rPr>
        <w:t>Estonie</w:t>
      </w:r>
      <w:proofErr w:type="spellEnd"/>
      <w:r>
        <w:rPr>
          <w:rFonts w:ascii="Times New Roman" w:hAnsi="Times New Roman"/>
          <w:color w:val="000000"/>
        </w:rPr>
        <w:t xml:space="preserve"> Estonia</w:t>
      </w:r>
    </w:p>
    <w:p w14:paraId="184E92DB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96493D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Marge  NÕMMIK</w:t>
      </w:r>
      <w:proofErr w:type="gramEnd"/>
    </w:p>
    <w:p w14:paraId="428815A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Plant Health Department</w:t>
      </w:r>
      <w:r>
        <w:rPr>
          <w:rFonts w:ascii="Times New Roman" w:hAnsi="Times New Roman"/>
          <w:color w:val="000000"/>
        </w:rPr>
        <w:br/>
        <w:t>Ministry of Regional Affairs and Agriculture</w:t>
      </w:r>
      <w:r>
        <w:rPr>
          <w:rFonts w:ascii="Times New Roman" w:hAnsi="Times New Roman"/>
          <w:color w:val="000000"/>
        </w:rPr>
        <w:br/>
        <w:t>Tallinn</w:t>
      </w:r>
    </w:p>
    <w:p w14:paraId="79B3F8F1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Eswatini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Eswatini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Eswatini</w:t>
      </w:r>
      <w:proofErr w:type="spellEnd"/>
    </w:p>
    <w:p w14:paraId="08621BC2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6CF8BA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Aazorn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Bheki  NZIMA</w:t>
      </w:r>
      <w:proofErr w:type="gramEnd"/>
    </w:p>
    <w:p w14:paraId="532DB65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Principal Plant Protection Officer</w:t>
      </w:r>
      <w:r>
        <w:rPr>
          <w:rFonts w:ascii="Times New Roman" w:hAnsi="Times New Roman"/>
          <w:color w:val="000000"/>
        </w:rPr>
        <w:br/>
        <w:t>NPPO of the Kingdom of Eswatini</w:t>
      </w:r>
      <w:r>
        <w:rPr>
          <w:rFonts w:ascii="Times New Roman" w:hAnsi="Times New Roman"/>
          <w:color w:val="000000"/>
        </w:rPr>
        <w:br/>
        <w:t>Mbabane</w:t>
      </w:r>
    </w:p>
    <w:p w14:paraId="1BB95A0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Ethiopia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Éthiopie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Etiopía</w:t>
      </w:r>
      <w:proofErr w:type="spellEnd"/>
    </w:p>
    <w:p w14:paraId="30BEEB3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752C42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Demitu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Hambisa  BONSA</w:t>
      </w:r>
      <w:proofErr w:type="gramEnd"/>
    </w:p>
    <w:p w14:paraId="2D3BA28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63D5C0EB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lastRenderedPageBreak/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1A56EEF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Samuel </w:t>
      </w:r>
      <w:proofErr w:type="gramStart"/>
      <w:r>
        <w:rPr>
          <w:rFonts w:ascii="Times New Roman" w:hAnsi="Times New Roman"/>
          <w:b/>
          <w:color w:val="000000"/>
        </w:rPr>
        <w:t>Ayenew  YESHANEH</w:t>
      </w:r>
      <w:proofErr w:type="gramEnd"/>
    </w:p>
    <w:p w14:paraId="141A02F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44EFE4DE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European Union </w:t>
      </w:r>
      <w:proofErr w:type="spellStart"/>
      <w:r>
        <w:rPr>
          <w:rFonts w:ascii="Times New Roman" w:hAnsi="Times New Roman"/>
          <w:color w:val="000000"/>
        </w:rPr>
        <w:t>Union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européenne</w:t>
      </w:r>
      <w:proofErr w:type="spellEnd"/>
      <w:r>
        <w:rPr>
          <w:rFonts w:ascii="Times New Roman" w:hAnsi="Times New Roman"/>
          <w:color w:val="000000"/>
        </w:rPr>
        <w:t xml:space="preserve"> Unión Europea</w:t>
      </w:r>
    </w:p>
    <w:p w14:paraId="422BE22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88FD34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Sylvain  GIRAUD</w:t>
      </w:r>
      <w:proofErr w:type="gramEnd"/>
    </w:p>
    <w:p w14:paraId="30A90DD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 of Unit-Plant Health (DG SANTE DDG2/G1)</w:t>
      </w:r>
      <w:r>
        <w:rPr>
          <w:rFonts w:ascii="Times New Roman" w:hAnsi="Times New Roman"/>
          <w:color w:val="000000"/>
        </w:rPr>
        <w:br/>
        <w:t>Directorate-General for Health and Food Safety</w:t>
      </w:r>
      <w:r>
        <w:rPr>
          <w:rFonts w:ascii="Times New Roman" w:hAnsi="Times New Roman"/>
          <w:color w:val="000000"/>
        </w:rPr>
        <w:br/>
        <w:t>European Commission</w:t>
      </w:r>
      <w:r>
        <w:rPr>
          <w:rFonts w:ascii="Times New Roman" w:hAnsi="Times New Roman"/>
          <w:color w:val="000000"/>
        </w:rPr>
        <w:br/>
        <w:t>Brussels</w:t>
      </w:r>
    </w:p>
    <w:p w14:paraId="608553D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75EE2B4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Maria  KAMMENOU</w:t>
      </w:r>
      <w:proofErr w:type="gramEnd"/>
    </w:p>
    <w:p w14:paraId="4D00451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Head of Unit</w:t>
      </w:r>
      <w:r>
        <w:rPr>
          <w:rFonts w:ascii="Times New Roman" w:hAnsi="Times New Roman"/>
          <w:color w:val="000000"/>
        </w:rPr>
        <w:br/>
        <w:t>Plant Health (DG SANTE DDG2/G1)</w:t>
      </w:r>
      <w:r>
        <w:rPr>
          <w:rFonts w:ascii="Times New Roman" w:hAnsi="Times New Roman"/>
          <w:color w:val="000000"/>
        </w:rPr>
        <w:br/>
        <w:t>Directorate-General for Health and Food Safety</w:t>
      </w:r>
      <w:r>
        <w:rPr>
          <w:rFonts w:ascii="Times New Roman" w:hAnsi="Times New Roman"/>
          <w:color w:val="000000"/>
        </w:rPr>
        <w:br/>
        <w:t>European Commission</w:t>
      </w:r>
      <w:r>
        <w:rPr>
          <w:rFonts w:ascii="Times New Roman" w:hAnsi="Times New Roman"/>
          <w:color w:val="000000"/>
        </w:rPr>
        <w:br/>
        <w:t>Brussels</w:t>
      </w:r>
    </w:p>
    <w:p w14:paraId="1E68A4C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Annette  SCHNEEGANS</w:t>
      </w:r>
      <w:proofErr w:type="gramEnd"/>
    </w:p>
    <w:p w14:paraId="2F86636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 Counsellor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51A10D1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Blaga  POPOVA</w:t>
      </w:r>
      <w:proofErr w:type="gramEnd"/>
    </w:p>
    <w:p w14:paraId="2A80D41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2B549BC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Ioulia  DROSSINOU</w:t>
      </w:r>
      <w:proofErr w:type="gramEnd"/>
    </w:p>
    <w:p w14:paraId="67E8974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Secretary</w:t>
      </w:r>
      <w:r>
        <w:rPr>
          <w:rFonts w:ascii="Times New Roman" w:hAnsi="Times New Roman"/>
          <w:color w:val="000000"/>
        </w:rPr>
        <w:br/>
        <w:t>Attaché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60FF656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Panagiota  MYLONA</w:t>
      </w:r>
      <w:proofErr w:type="gramEnd"/>
    </w:p>
    <w:p w14:paraId="40E2745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Policy Officer</w:t>
      </w:r>
      <w:r>
        <w:rPr>
          <w:rFonts w:ascii="Times New Roman" w:hAnsi="Times New Roman"/>
          <w:color w:val="000000"/>
        </w:rPr>
        <w:br/>
        <w:t>Plant Health (DG SANTE DDG2/G1)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t>Directorate-General for Health and Food Safety</w:t>
      </w:r>
      <w:r>
        <w:rPr>
          <w:rFonts w:ascii="Times New Roman" w:hAnsi="Times New Roman"/>
          <w:color w:val="000000"/>
        </w:rPr>
        <w:br/>
        <w:t>European Commission</w:t>
      </w:r>
      <w:r>
        <w:rPr>
          <w:rFonts w:ascii="Times New Roman" w:hAnsi="Times New Roman"/>
          <w:color w:val="000000"/>
        </w:rPr>
        <w:br/>
        <w:t>Brussels</w:t>
      </w:r>
    </w:p>
    <w:p w14:paraId="4A9514F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Leonard  SHUMBE</w:t>
      </w:r>
      <w:proofErr w:type="gramEnd"/>
    </w:p>
    <w:p w14:paraId="5452949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Policy Officer</w:t>
      </w:r>
      <w:r>
        <w:rPr>
          <w:rFonts w:ascii="Times New Roman" w:hAnsi="Times New Roman"/>
          <w:color w:val="000000"/>
        </w:rPr>
        <w:br/>
        <w:t>Plant Health (DG SANTE DDG2/G1)</w:t>
      </w:r>
      <w:r>
        <w:rPr>
          <w:rFonts w:ascii="Times New Roman" w:hAnsi="Times New Roman"/>
          <w:color w:val="000000"/>
        </w:rPr>
        <w:br/>
        <w:t>Directorate-General for Health and Food Safety</w:t>
      </w:r>
      <w:r>
        <w:rPr>
          <w:rFonts w:ascii="Times New Roman" w:hAnsi="Times New Roman"/>
          <w:color w:val="000000"/>
        </w:rPr>
        <w:br/>
        <w:t>European Commission</w:t>
      </w:r>
      <w:r>
        <w:rPr>
          <w:rFonts w:ascii="Times New Roman" w:hAnsi="Times New Roman"/>
          <w:color w:val="000000"/>
        </w:rPr>
        <w:br/>
        <w:t>Brussels</w:t>
      </w:r>
    </w:p>
    <w:p w14:paraId="7F1B093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Caterina  TOTI</w:t>
      </w:r>
      <w:proofErr w:type="gramEnd"/>
    </w:p>
    <w:p w14:paraId="4B3CA0A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Trainee</w:t>
      </w:r>
      <w:r>
        <w:rPr>
          <w:rFonts w:ascii="Times New Roman" w:hAnsi="Times New Roman"/>
          <w:color w:val="000000"/>
        </w:rPr>
        <w:br/>
        <w:t>EU Delegation</w:t>
      </w:r>
      <w:r>
        <w:rPr>
          <w:rFonts w:ascii="Times New Roman" w:hAnsi="Times New Roman"/>
          <w:color w:val="000000"/>
        </w:rPr>
        <w:br/>
        <w:t>Rome</w:t>
      </w:r>
    </w:p>
    <w:p w14:paraId="6FECDAB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Fenja  TRAMSEN</w:t>
      </w:r>
      <w:proofErr w:type="gramEnd"/>
    </w:p>
    <w:p w14:paraId="6C8ED44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Trainee</w:t>
      </w:r>
      <w:r>
        <w:rPr>
          <w:rFonts w:ascii="Times New Roman" w:hAnsi="Times New Roman"/>
          <w:color w:val="000000"/>
        </w:rPr>
        <w:br/>
        <w:t>EU Delegation</w:t>
      </w:r>
      <w:r>
        <w:rPr>
          <w:rFonts w:ascii="Times New Roman" w:hAnsi="Times New Roman"/>
          <w:color w:val="000000"/>
        </w:rPr>
        <w:br/>
        <w:t>Rome</w:t>
      </w:r>
    </w:p>
    <w:p w14:paraId="3E736EB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Alice  LANDOLFI</w:t>
      </w:r>
      <w:proofErr w:type="gramEnd"/>
    </w:p>
    <w:p w14:paraId="6D6ADC6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Political </w:t>
      </w:r>
      <w:proofErr w:type="spellStart"/>
      <w:r>
        <w:rPr>
          <w:rFonts w:ascii="Times New Roman" w:hAnsi="Times New Roman"/>
          <w:color w:val="000000"/>
        </w:rPr>
        <w:t>Amministrator</w:t>
      </w:r>
      <w:proofErr w:type="spellEnd"/>
      <w:r>
        <w:rPr>
          <w:rFonts w:ascii="Times New Roman" w:hAnsi="Times New Roman"/>
          <w:color w:val="000000"/>
        </w:rPr>
        <w:br/>
        <w:t>European Council</w:t>
      </w:r>
      <w:r>
        <w:rPr>
          <w:rFonts w:ascii="Times New Roman" w:hAnsi="Times New Roman"/>
          <w:color w:val="000000"/>
        </w:rPr>
        <w:br/>
        <w:t>Brussels</w:t>
      </w:r>
    </w:p>
    <w:p w14:paraId="37968D00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Dzhari  CHAUVET</w:t>
      </w:r>
      <w:proofErr w:type="gramEnd"/>
    </w:p>
    <w:p w14:paraId="25ABFF5C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Trainee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 xml:space="preserve">EU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Delegation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5270356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Robert  DAUTZENBERG</w:t>
      </w:r>
      <w:proofErr w:type="gramEnd"/>
    </w:p>
    <w:p w14:paraId="35BD871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Political Administrator</w:t>
      </w:r>
      <w:r>
        <w:rPr>
          <w:rFonts w:ascii="Times New Roman" w:hAnsi="Times New Roman"/>
          <w:color w:val="000000"/>
        </w:rPr>
        <w:br/>
        <w:t>Council of the European Union</w:t>
      </w:r>
      <w:r>
        <w:rPr>
          <w:rFonts w:ascii="Times New Roman" w:hAnsi="Times New Roman"/>
          <w:color w:val="000000"/>
        </w:rPr>
        <w:br/>
        <w:t>Brussels</w:t>
      </w:r>
    </w:p>
    <w:p w14:paraId="42F51D15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Fiji Fidji Fiji</w:t>
      </w:r>
    </w:p>
    <w:p w14:paraId="5069754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8C5565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Nitesh  DATT</w:t>
      </w:r>
      <w:proofErr w:type="gramEnd"/>
    </w:p>
    <w:p w14:paraId="458F671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Plant Protection Officer</w:t>
      </w:r>
      <w:r>
        <w:rPr>
          <w:rFonts w:ascii="Times New Roman" w:hAnsi="Times New Roman"/>
          <w:color w:val="000000"/>
        </w:rPr>
        <w:br/>
        <w:t>Plant Pathologist</w:t>
      </w:r>
      <w:r>
        <w:rPr>
          <w:rFonts w:ascii="Times New Roman" w:hAnsi="Times New Roman"/>
          <w:color w:val="000000"/>
        </w:rPr>
        <w:br/>
        <w:t>Biosecurity Authority of Fiji</w:t>
      </w:r>
      <w:r>
        <w:rPr>
          <w:rFonts w:ascii="Times New Roman" w:hAnsi="Times New Roman"/>
          <w:color w:val="000000"/>
        </w:rPr>
        <w:br/>
        <w:t>Suva</w:t>
      </w:r>
    </w:p>
    <w:p w14:paraId="2972721D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 xml:space="preserve">Finland Finlande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Finlandia</w:t>
      </w:r>
      <w:proofErr w:type="spellEnd"/>
    </w:p>
    <w:p w14:paraId="26908214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0DAEDF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Marja  SAVONMAKI</w:t>
      </w:r>
      <w:proofErr w:type="gramEnd"/>
    </w:p>
    <w:p w14:paraId="39E704A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Ministerial Adviser</w:t>
      </w:r>
      <w:r>
        <w:rPr>
          <w:rFonts w:ascii="Times New Roman" w:hAnsi="Times New Roman"/>
          <w:color w:val="000000"/>
        </w:rPr>
        <w:br/>
        <w:t>Food Department</w:t>
      </w:r>
      <w:r>
        <w:rPr>
          <w:rFonts w:ascii="Times New Roman" w:hAnsi="Times New Roman"/>
          <w:color w:val="000000"/>
        </w:rPr>
        <w:br/>
        <w:t>Ministry of Agriculture and Forestry</w:t>
      </w:r>
      <w:r>
        <w:rPr>
          <w:rFonts w:ascii="Times New Roman" w:hAnsi="Times New Roman"/>
          <w:color w:val="000000"/>
        </w:rPr>
        <w:br/>
        <w:t>Helsinki</w:t>
      </w:r>
    </w:p>
    <w:p w14:paraId="6EA9524D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France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France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Francia</w:t>
      </w:r>
    </w:p>
    <w:p w14:paraId="70C74E8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91D7DB8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Tanguy  STEHELIN</w:t>
      </w:r>
      <w:proofErr w:type="gramEnd"/>
    </w:p>
    <w:p w14:paraId="6B6CD77B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Ambassadeur</w:t>
      </w:r>
      <w:r w:rsidRPr="007F5AFB">
        <w:rPr>
          <w:rFonts w:ascii="Times New Roman" w:hAnsi="Times New Roman"/>
          <w:color w:val="000000"/>
          <w:lang w:val="fr-FR"/>
        </w:rPr>
        <w:br/>
        <w:t>Représentant permanent auprès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4993692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73573CE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Michel  LEVEQUE</w:t>
      </w:r>
      <w:proofErr w:type="gramEnd"/>
    </w:p>
    <w:p w14:paraId="18A864A1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Conseiller agriculture et sécurité alimentaire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suppléant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0F29303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Emmanuel  KOEN</w:t>
      </w:r>
      <w:proofErr w:type="gramEnd"/>
    </w:p>
    <w:p w14:paraId="3A2B322D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Sous directeur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Santé et de la protection des végétaux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l'Agro-alimentaire et de la Souveraineté alimentaire</w:t>
      </w:r>
      <w:r w:rsidRPr="007F5AFB">
        <w:rPr>
          <w:rFonts w:ascii="Times New Roman" w:hAnsi="Times New Roman"/>
          <w:color w:val="000000"/>
          <w:lang w:val="fr-FR"/>
        </w:rPr>
        <w:br/>
        <w:t>Paris</w:t>
      </w:r>
    </w:p>
    <w:p w14:paraId="2630C8C8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Françoise  PETTER</w:t>
      </w:r>
      <w:proofErr w:type="gramEnd"/>
    </w:p>
    <w:p w14:paraId="389371BB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Chargée</w:t>
      </w:r>
      <w:r w:rsidRPr="007F5AFB">
        <w:rPr>
          <w:rFonts w:ascii="Times New Roman" w:hAnsi="Times New Roman"/>
          <w:color w:val="000000"/>
          <w:lang w:val="fr-FR"/>
        </w:rPr>
        <w:br/>
        <w:t>Mission Négociations Internationales Phytosanitaires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l'Agro-alimentaire et de la Souveraineté alimentaire</w:t>
      </w:r>
      <w:r w:rsidRPr="007F5AFB">
        <w:rPr>
          <w:rFonts w:ascii="Times New Roman" w:hAnsi="Times New Roman"/>
          <w:color w:val="000000"/>
          <w:lang w:val="fr-FR"/>
        </w:rPr>
        <w:br/>
        <w:t>Paris</w:t>
      </w:r>
    </w:p>
    <w:p w14:paraId="0B7EDAF1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Adrien  LAGARDE</w:t>
      </w:r>
      <w:proofErr w:type="gramEnd"/>
    </w:p>
    <w:p w14:paraId="1CA2186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Chargé de Mission</w:t>
      </w:r>
      <w:r w:rsidRPr="007F5AFB">
        <w:rPr>
          <w:rFonts w:ascii="Times New Roman" w:hAnsi="Times New Roman"/>
          <w:color w:val="000000"/>
          <w:lang w:val="fr-FR"/>
        </w:rPr>
        <w:br/>
        <w:t>Affaires Phytosanitaires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, de l'Agro-alimentaire et </w:t>
      </w:r>
      <w:r w:rsidRPr="007F5AFB">
        <w:rPr>
          <w:rFonts w:ascii="Times New Roman" w:hAnsi="Times New Roman"/>
          <w:color w:val="000000"/>
          <w:lang w:val="fr-FR"/>
        </w:rPr>
        <w:t>de la Souveraineté alimentaire</w:t>
      </w:r>
      <w:r w:rsidRPr="007F5AFB">
        <w:rPr>
          <w:rFonts w:ascii="Times New Roman" w:hAnsi="Times New Roman"/>
          <w:color w:val="000000"/>
          <w:lang w:val="fr-FR"/>
        </w:rPr>
        <w:br/>
        <w:t>Paris</w:t>
      </w:r>
    </w:p>
    <w:p w14:paraId="118E305C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Richard  BORDEAU</w:t>
      </w:r>
      <w:proofErr w:type="gramEnd"/>
    </w:p>
    <w:p w14:paraId="16E1FB36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Chargé De Mission 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l'Agro-alimentaire et de la Souveraineté alimentaire</w:t>
      </w:r>
      <w:r w:rsidRPr="007F5AFB">
        <w:rPr>
          <w:rFonts w:ascii="Times New Roman" w:hAnsi="Times New Roman"/>
          <w:color w:val="000000"/>
          <w:lang w:val="fr-FR"/>
        </w:rPr>
        <w:br/>
        <w:t>Paris</w:t>
      </w:r>
    </w:p>
    <w:p w14:paraId="766F0C8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Géraldine  ANTHOINE</w:t>
      </w:r>
      <w:proofErr w:type="gramEnd"/>
    </w:p>
    <w:p w14:paraId="1D405C94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Experte</w:t>
      </w:r>
      <w:r w:rsidRPr="007F5AFB">
        <w:rPr>
          <w:rFonts w:ascii="Times New Roman" w:hAnsi="Times New Roman"/>
          <w:color w:val="000000"/>
          <w:lang w:val="fr-FR"/>
        </w:rPr>
        <w:br/>
        <w:t>Affaires Phytosanitaires Internationales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l'Agro-alimentaire et de la Souveraineté alimentaire</w:t>
      </w:r>
      <w:r w:rsidRPr="007F5AFB">
        <w:rPr>
          <w:rFonts w:ascii="Times New Roman" w:hAnsi="Times New Roman"/>
          <w:color w:val="000000"/>
          <w:lang w:val="fr-FR"/>
        </w:rPr>
        <w:br/>
        <w:t>Paris</w:t>
      </w:r>
    </w:p>
    <w:p w14:paraId="492C62D2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>Mr Jean-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Christophe  NAUDIN</w:t>
      </w:r>
      <w:proofErr w:type="gramEnd"/>
    </w:p>
    <w:p w14:paraId="46D7EFF3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Responsable</w:t>
      </w:r>
      <w:r w:rsidRPr="007F5AFB">
        <w:rPr>
          <w:rFonts w:ascii="Times New Roman" w:hAnsi="Times New Roman"/>
          <w:color w:val="000000"/>
          <w:lang w:val="fr-FR"/>
        </w:rPr>
        <w:br/>
        <w:t>Pôle Végétal Export</w:t>
      </w:r>
    </w:p>
    <w:p w14:paraId="651D1910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Gabon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Gabon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Gabón</w:t>
      </w:r>
    </w:p>
    <w:p w14:paraId="28576836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C459A9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Jean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Delors  BIYOGUE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BI NTOUGOU</w:t>
      </w:r>
    </w:p>
    <w:p w14:paraId="55484475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Directeru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Genéral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 xml:space="preserve">Agence Gabonaise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Securité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Alimentaire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l'élevage et du développement durable</w:t>
      </w:r>
      <w:r w:rsidRPr="007F5AFB">
        <w:rPr>
          <w:rFonts w:ascii="Times New Roman" w:hAnsi="Times New Roman"/>
          <w:color w:val="000000"/>
          <w:lang w:val="fr-FR"/>
        </w:rPr>
        <w:br/>
        <w:t>Libreville</w:t>
      </w:r>
    </w:p>
    <w:p w14:paraId="50771FC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050B2F5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Arnaud  KOMBILA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MUSSAVU</w:t>
      </w:r>
    </w:p>
    <w:p w14:paraId="19242E3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Directeur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Géneral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l`Agriculture 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l'élevage et du développement durable</w:t>
      </w:r>
      <w:r w:rsidRPr="007F5AFB">
        <w:rPr>
          <w:rFonts w:ascii="Times New Roman" w:hAnsi="Times New Roman"/>
          <w:color w:val="000000"/>
          <w:lang w:val="fr-FR"/>
        </w:rPr>
        <w:br/>
        <w:t>Libreville</w:t>
      </w:r>
    </w:p>
    <w:p w14:paraId="1C0CE4DF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Shella  BIKET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MEBIAME</w:t>
      </w:r>
    </w:p>
    <w:p w14:paraId="35B4F509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Directrice d`évaluation risques phytosanitaires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Agence gabonaise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securité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alimentaire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l'élevage et du développement durable</w:t>
      </w:r>
      <w:r w:rsidRPr="007F5AFB">
        <w:rPr>
          <w:rFonts w:ascii="Times New Roman" w:hAnsi="Times New Roman"/>
          <w:color w:val="000000"/>
          <w:lang w:val="fr-FR"/>
        </w:rPr>
        <w:br/>
        <w:t>Libreville</w:t>
      </w:r>
    </w:p>
    <w:p w14:paraId="7A2932AF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lastRenderedPageBreak/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Gislain  MOUSSAVOU</w:t>
      </w:r>
      <w:proofErr w:type="gramEnd"/>
    </w:p>
    <w:p w14:paraId="198A4A4E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Permanént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suppléant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69514702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Georgia </w:t>
      </w:r>
      <w:proofErr w:type="spellStart"/>
      <w:r>
        <w:rPr>
          <w:rFonts w:ascii="Times New Roman" w:hAnsi="Times New Roman"/>
          <w:color w:val="000000"/>
        </w:rPr>
        <w:t>Géorgie</w:t>
      </w:r>
      <w:proofErr w:type="spellEnd"/>
      <w:r>
        <w:rPr>
          <w:rFonts w:ascii="Times New Roman" w:hAnsi="Times New Roman"/>
          <w:color w:val="000000"/>
        </w:rPr>
        <w:t xml:space="preserve"> Georgia</w:t>
      </w:r>
    </w:p>
    <w:p w14:paraId="6E1E0C2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1C58B7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Nikoloz  MESKHI</w:t>
      </w:r>
      <w:proofErr w:type="gramEnd"/>
    </w:p>
    <w:p w14:paraId="62831BF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Plant Protection Department</w:t>
      </w:r>
      <w:r>
        <w:rPr>
          <w:rFonts w:ascii="Times New Roman" w:hAnsi="Times New Roman"/>
          <w:color w:val="000000"/>
        </w:rPr>
        <w:br/>
        <w:t>LEPL National Food Agency</w:t>
      </w:r>
      <w:r>
        <w:rPr>
          <w:rFonts w:ascii="Times New Roman" w:hAnsi="Times New Roman"/>
          <w:color w:val="000000"/>
        </w:rPr>
        <w:br/>
        <w:t>Tbilisi</w:t>
      </w:r>
    </w:p>
    <w:p w14:paraId="5AD5534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44E8EEF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Nino  GAGUA</w:t>
      </w:r>
      <w:proofErr w:type="gramEnd"/>
    </w:p>
    <w:p w14:paraId="37242C3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01C1BD9C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Germany </w:t>
      </w:r>
      <w:proofErr w:type="spellStart"/>
      <w:r>
        <w:rPr>
          <w:rFonts w:ascii="Times New Roman" w:hAnsi="Times New Roman"/>
          <w:color w:val="000000"/>
        </w:rPr>
        <w:t>Allemagne</w:t>
      </w:r>
      <w:proofErr w:type="spellEnd"/>
      <w:r>
        <w:rPr>
          <w:rFonts w:ascii="Times New Roman" w:hAnsi="Times New Roman"/>
          <w:color w:val="000000"/>
        </w:rPr>
        <w:t xml:space="preserve"> Alemania</w:t>
      </w:r>
    </w:p>
    <w:p w14:paraId="0093CBE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4102730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Thomas  SCHRÖDER</w:t>
      </w:r>
      <w:proofErr w:type="gramEnd"/>
    </w:p>
    <w:p w14:paraId="1602B12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Officer</w:t>
      </w:r>
      <w:r>
        <w:rPr>
          <w:rFonts w:ascii="Times New Roman" w:hAnsi="Times New Roman"/>
          <w:color w:val="000000"/>
        </w:rPr>
        <w:br/>
        <w:t xml:space="preserve">Plant Health Division </w:t>
      </w:r>
      <w:r>
        <w:rPr>
          <w:rFonts w:ascii="Times New Roman" w:hAnsi="Times New Roman"/>
          <w:color w:val="000000"/>
        </w:rPr>
        <w:br/>
        <w:t>Federal Ministry for Food and Agriculture</w:t>
      </w:r>
      <w:r>
        <w:rPr>
          <w:rFonts w:ascii="Times New Roman" w:hAnsi="Times New Roman"/>
          <w:color w:val="000000"/>
        </w:rPr>
        <w:br/>
        <w:t>Berlin</w:t>
      </w:r>
    </w:p>
    <w:p w14:paraId="0053941E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2166000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Bernhard </w:t>
      </w:r>
      <w:proofErr w:type="gramStart"/>
      <w:r>
        <w:rPr>
          <w:rFonts w:ascii="Times New Roman" w:hAnsi="Times New Roman"/>
          <w:b/>
          <w:color w:val="000000"/>
        </w:rPr>
        <w:t>Carl  SCHÄFER</w:t>
      </w:r>
      <w:proofErr w:type="gramEnd"/>
    </w:p>
    <w:p w14:paraId="611C61D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Julius Kühn Institute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Institute</w:t>
      </w:r>
      <w:proofErr w:type="spellEnd"/>
      <w:r>
        <w:rPr>
          <w:rFonts w:ascii="Times New Roman" w:hAnsi="Times New Roman"/>
          <w:color w:val="000000"/>
        </w:rPr>
        <w:t xml:space="preserve"> for National and International Plant Health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Quedlinburg</w:t>
      </w:r>
      <w:proofErr w:type="spellEnd"/>
    </w:p>
    <w:p w14:paraId="18E34889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Ghana </w:t>
      </w:r>
      <w:proofErr w:type="spellStart"/>
      <w:r>
        <w:rPr>
          <w:rFonts w:ascii="Times New Roman" w:hAnsi="Times New Roman"/>
          <w:color w:val="000000"/>
        </w:rPr>
        <w:t>Ghana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Ghana</w:t>
      </w:r>
      <w:proofErr w:type="spellEnd"/>
    </w:p>
    <w:p w14:paraId="62625CC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728F04A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Eric </w:t>
      </w:r>
      <w:proofErr w:type="gramStart"/>
      <w:r>
        <w:rPr>
          <w:rFonts w:ascii="Times New Roman" w:hAnsi="Times New Roman"/>
          <w:b/>
          <w:color w:val="000000"/>
        </w:rPr>
        <w:t>Bentsil  QUAYE</w:t>
      </w:r>
      <w:proofErr w:type="gramEnd"/>
    </w:p>
    <w:p w14:paraId="73B369B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Director of Agriculture </w:t>
      </w:r>
      <w:r>
        <w:rPr>
          <w:rFonts w:ascii="Times New Roman" w:hAnsi="Times New Roman"/>
          <w:color w:val="000000"/>
        </w:rPr>
        <w:br/>
        <w:t xml:space="preserve">Plant Protection and Regulatory Services Directorate </w:t>
      </w:r>
      <w:r>
        <w:rPr>
          <w:rFonts w:ascii="Times New Roman" w:hAnsi="Times New Roman"/>
          <w:color w:val="000000"/>
        </w:rPr>
        <w:br/>
        <w:t>NPPO of Ghana</w:t>
      </w:r>
      <w:r>
        <w:rPr>
          <w:rFonts w:ascii="Times New Roman" w:hAnsi="Times New Roman"/>
          <w:color w:val="000000"/>
        </w:rPr>
        <w:br/>
        <w:t>Accra</w:t>
      </w:r>
    </w:p>
    <w:p w14:paraId="44EC727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Greece </w:t>
      </w:r>
      <w:proofErr w:type="spellStart"/>
      <w:r>
        <w:rPr>
          <w:rFonts w:ascii="Times New Roman" w:hAnsi="Times New Roman"/>
          <w:color w:val="000000"/>
        </w:rPr>
        <w:t>Grèce</w:t>
      </w:r>
      <w:proofErr w:type="spellEnd"/>
      <w:r>
        <w:rPr>
          <w:rFonts w:ascii="Times New Roman" w:hAnsi="Times New Roman"/>
          <w:color w:val="000000"/>
        </w:rPr>
        <w:t xml:space="preserve"> Grecia</w:t>
      </w:r>
    </w:p>
    <w:p w14:paraId="3DF0345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4314EA2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Annoula</w:t>
      </w:r>
      <w:proofErr w:type="spellEnd"/>
      <w:r>
        <w:rPr>
          <w:rFonts w:ascii="Times New Roman" w:hAnsi="Times New Roman"/>
          <w:b/>
          <w:color w:val="000000"/>
        </w:rPr>
        <w:t xml:space="preserve">  MAVRIDOU</w:t>
      </w:r>
      <w:proofErr w:type="gramEnd"/>
    </w:p>
    <w:p w14:paraId="1467163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National Plant Protection Organization</w:t>
      </w:r>
      <w:r>
        <w:rPr>
          <w:rFonts w:ascii="Times New Roman" w:hAnsi="Times New Roman"/>
          <w:color w:val="000000"/>
        </w:rPr>
        <w:br/>
        <w:t>General Directorate of Plant Production Protection</w:t>
      </w:r>
      <w:r>
        <w:rPr>
          <w:rFonts w:ascii="Times New Roman" w:hAnsi="Times New Roman"/>
          <w:color w:val="000000"/>
        </w:rPr>
        <w:br/>
        <w:t>Ministry of Rural Development and Food</w:t>
      </w:r>
      <w:r>
        <w:rPr>
          <w:rFonts w:ascii="Times New Roman" w:hAnsi="Times New Roman"/>
          <w:color w:val="000000"/>
        </w:rPr>
        <w:br/>
        <w:t>Athens</w:t>
      </w:r>
    </w:p>
    <w:p w14:paraId="51CBD2C2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3613EB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Stavroula  IOANNIDOU</w:t>
      </w:r>
      <w:proofErr w:type="gramEnd"/>
    </w:p>
    <w:p w14:paraId="14AF849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Regulatory Expert</w:t>
      </w:r>
      <w:r>
        <w:rPr>
          <w:rFonts w:ascii="Times New Roman" w:hAnsi="Times New Roman"/>
          <w:color w:val="000000"/>
        </w:rPr>
        <w:br/>
        <w:t xml:space="preserve">Plant Health </w:t>
      </w:r>
      <w:r>
        <w:rPr>
          <w:rFonts w:ascii="Times New Roman" w:hAnsi="Times New Roman"/>
          <w:color w:val="000000"/>
        </w:rPr>
        <w:br/>
        <w:t xml:space="preserve">Ministry of Rural Development and Food </w:t>
      </w:r>
      <w:r>
        <w:rPr>
          <w:rFonts w:ascii="Times New Roman" w:hAnsi="Times New Roman"/>
          <w:color w:val="000000"/>
        </w:rPr>
        <w:br/>
        <w:t>Athens</w:t>
      </w:r>
    </w:p>
    <w:p w14:paraId="2C7F533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Christos  ARAMPATZIS</w:t>
      </w:r>
      <w:proofErr w:type="gramEnd"/>
    </w:p>
    <w:p w14:paraId="2BA8A9E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Department of Phytosanitary Control</w:t>
      </w:r>
      <w:r>
        <w:rPr>
          <w:rFonts w:ascii="Times New Roman" w:hAnsi="Times New Roman"/>
          <w:color w:val="000000"/>
        </w:rPr>
        <w:br/>
        <w:t>Ministry of Rural Development and Food</w:t>
      </w:r>
      <w:r>
        <w:rPr>
          <w:rFonts w:ascii="Times New Roman" w:hAnsi="Times New Roman"/>
          <w:color w:val="000000"/>
        </w:rPr>
        <w:br/>
        <w:t>Athens</w:t>
      </w:r>
    </w:p>
    <w:p w14:paraId="008A7729" w14:textId="77777777" w:rsidR="00531098" w:rsidRPr="0055647C" w:rsidRDefault="009149FA">
      <w:pPr>
        <w:pStyle w:val="Heading1"/>
        <w:spacing w:line="336" w:lineRule="auto"/>
        <w:jc w:val="center"/>
      </w:pPr>
      <w:r w:rsidRPr="0055647C">
        <w:rPr>
          <w:rFonts w:ascii="Times New Roman" w:hAnsi="Times New Roman"/>
          <w:color w:val="000000"/>
        </w:rPr>
        <w:t xml:space="preserve">Guatemala </w:t>
      </w:r>
      <w:proofErr w:type="spellStart"/>
      <w:r w:rsidRPr="0055647C">
        <w:rPr>
          <w:rFonts w:ascii="Times New Roman" w:hAnsi="Times New Roman"/>
          <w:color w:val="000000"/>
        </w:rPr>
        <w:t>Guatemala</w:t>
      </w:r>
      <w:proofErr w:type="spellEnd"/>
      <w:r w:rsidRPr="0055647C">
        <w:rPr>
          <w:rFonts w:ascii="Times New Roman" w:hAnsi="Times New Roman"/>
          <w:color w:val="000000"/>
        </w:rPr>
        <w:t xml:space="preserve"> </w:t>
      </w:r>
      <w:proofErr w:type="spellStart"/>
      <w:r w:rsidRPr="0055647C">
        <w:rPr>
          <w:rFonts w:ascii="Times New Roman" w:hAnsi="Times New Roman"/>
          <w:color w:val="000000"/>
        </w:rPr>
        <w:t>Guatemala</w:t>
      </w:r>
      <w:proofErr w:type="spellEnd"/>
    </w:p>
    <w:p w14:paraId="5B09FF83" w14:textId="77777777" w:rsidR="00531098" w:rsidRPr="0055647C" w:rsidRDefault="009149FA">
      <w:pPr>
        <w:keepNext/>
        <w:spacing w:line="312" w:lineRule="auto"/>
        <w:jc w:val="center"/>
      </w:pPr>
      <w:r w:rsidRPr="0055647C"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 w:rsidRPr="0055647C"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99C3775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Ms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Olga </w:t>
      </w:r>
      <w:proofErr w:type="gramStart"/>
      <w:r w:rsidRPr="0055647C">
        <w:rPr>
          <w:rFonts w:ascii="Times New Roman" w:hAnsi="Times New Roman"/>
          <w:b/>
          <w:color w:val="000000"/>
        </w:rPr>
        <w:t>María  PÉREZ</w:t>
      </w:r>
      <w:proofErr w:type="gramEnd"/>
      <w:r w:rsidRPr="0055647C">
        <w:rPr>
          <w:rFonts w:ascii="Times New Roman" w:hAnsi="Times New Roman"/>
          <w:b/>
          <w:color w:val="000000"/>
        </w:rPr>
        <w:t xml:space="preserve"> TUNA</w:t>
      </w:r>
    </w:p>
    <w:p w14:paraId="690853E6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 xml:space="preserve">Embajadora 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7F879AE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lastRenderedPageBreak/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04FB0B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Jorge </w:t>
      </w:r>
      <w:proofErr w:type="gramStart"/>
      <w:r>
        <w:rPr>
          <w:rFonts w:ascii="Times New Roman" w:hAnsi="Times New Roman"/>
          <w:b/>
          <w:color w:val="000000"/>
        </w:rPr>
        <w:t>Mario  GÓMEZ</w:t>
      </w:r>
      <w:proofErr w:type="gramEnd"/>
      <w:r>
        <w:rPr>
          <w:rFonts w:ascii="Times New Roman" w:hAnsi="Times New Roman"/>
          <w:b/>
          <w:color w:val="000000"/>
        </w:rPr>
        <w:t xml:space="preserve"> CASTILLO</w:t>
      </w:r>
    </w:p>
    <w:p w14:paraId="5C3C54D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de Sanidad Vegetal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Viceministerio</w:t>
      </w:r>
      <w:proofErr w:type="spellEnd"/>
      <w:r>
        <w:rPr>
          <w:rFonts w:ascii="Times New Roman" w:hAnsi="Times New Roman"/>
          <w:color w:val="000000"/>
        </w:rPr>
        <w:t xml:space="preserve"> de Sanidad </w:t>
      </w:r>
      <w:proofErr w:type="spellStart"/>
      <w:r>
        <w:rPr>
          <w:rFonts w:ascii="Times New Roman" w:hAnsi="Times New Roman"/>
          <w:color w:val="000000"/>
        </w:rPr>
        <w:t>Agropecuaria</w:t>
      </w:r>
      <w:proofErr w:type="spellEnd"/>
      <w:r>
        <w:rPr>
          <w:rFonts w:ascii="Times New Roman" w:hAnsi="Times New Roman"/>
          <w:color w:val="000000"/>
        </w:rPr>
        <w:t xml:space="preserve"> y </w:t>
      </w:r>
      <w:proofErr w:type="spellStart"/>
      <w:r>
        <w:rPr>
          <w:rFonts w:ascii="Times New Roman" w:hAnsi="Times New Roman"/>
          <w:color w:val="000000"/>
        </w:rPr>
        <w:t>Regulaciones</w:t>
      </w:r>
      <w:proofErr w:type="spellEnd"/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Ministerio</w:t>
      </w:r>
      <w:proofErr w:type="spellEnd"/>
      <w:r>
        <w:rPr>
          <w:rFonts w:ascii="Times New Roman" w:hAnsi="Times New Roman"/>
          <w:color w:val="000000"/>
        </w:rPr>
        <w:t xml:space="preserve"> de Agricultura, </w:t>
      </w:r>
      <w:proofErr w:type="spellStart"/>
      <w:r>
        <w:rPr>
          <w:rFonts w:ascii="Times New Roman" w:hAnsi="Times New Roman"/>
          <w:color w:val="000000"/>
        </w:rPr>
        <w:t>Ganadería</w:t>
      </w:r>
      <w:proofErr w:type="spellEnd"/>
      <w:r>
        <w:rPr>
          <w:rFonts w:ascii="Times New Roman" w:hAnsi="Times New Roman"/>
          <w:color w:val="000000"/>
        </w:rPr>
        <w:t xml:space="preserve"> y </w:t>
      </w:r>
      <w:proofErr w:type="spellStart"/>
      <w:r>
        <w:rPr>
          <w:rFonts w:ascii="Times New Roman" w:hAnsi="Times New Roman"/>
          <w:color w:val="000000"/>
        </w:rPr>
        <w:t>Alimentación</w:t>
      </w:r>
      <w:proofErr w:type="spellEnd"/>
      <w:r>
        <w:rPr>
          <w:rFonts w:ascii="Times New Roman" w:hAnsi="Times New Roman"/>
          <w:color w:val="000000"/>
        </w:rPr>
        <w:br/>
        <w:t>Ciudad de Guatemala</w:t>
      </w:r>
    </w:p>
    <w:p w14:paraId="118FCAEC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Mario Andrés  RODRÍGUEZ GARCIA</w:t>
      </w:r>
    </w:p>
    <w:p w14:paraId="54687B27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Ministro 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47496295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Guinea Guinée Guinea</w:t>
      </w:r>
    </w:p>
    <w:p w14:paraId="6557B8A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154E125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Aminata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Kobele  KEITA</w:t>
      </w:r>
      <w:proofErr w:type="gramEnd"/>
    </w:p>
    <w:p w14:paraId="604E44E5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Ambassadeur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Représentante Permanente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35B5FA2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214A98C4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Tamba  TOLNO</w:t>
      </w:r>
      <w:proofErr w:type="gramEnd"/>
    </w:p>
    <w:p w14:paraId="45D34E93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Premier Secrétaire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Pérmanent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suppléant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567A4028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Aissatou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Arabia  CONDE</w:t>
      </w:r>
      <w:proofErr w:type="gramEnd"/>
    </w:p>
    <w:p w14:paraId="2AFC27CF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Deuxiéme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Secrétaire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Pérmanente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suppléante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268FEB8B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Haiti </w:t>
      </w:r>
      <w:proofErr w:type="spellStart"/>
      <w:r>
        <w:rPr>
          <w:rFonts w:ascii="Times New Roman" w:hAnsi="Times New Roman"/>
          <w:color w:val="000000"/>
        </w:rPr>
        <w:t>Haïti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Haití</w:t>
      </w:r>
      <w:proofErr w:type="spellEnd"/>
    </w:p>
    <w:p w14:paraId="7A4C07F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Delegation(s)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1D9773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Ewald </w:t>
      </w:r>
      <w:proofErr w:type="gramStart"/>
      <w:r>
        <w:rPr>
          <w:rFonts w:ascii="Times New Roman" w:hAnsi="Times New Roman"/>
          <w:b/>
          <w:color w:val="000000"/>
        </w:rPr>
        <w:t>Jeune  JOSEPH</w:t>
      </w:r>
      <w:proofErr w:type="gramEnd"/>
    </w:p>
    <w:p w14:paraId="1EBFBB6C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suppléant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3C85DF6C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Sherlo  ANTOINE</w:t>
      </w:r>
      <w:proofErr w:type="gramEnd"/>
    </w:p>
    <w:p w14:paraId="76D90D1F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Ministre 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adjoint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7FD944C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Honduras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Honduras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Honduras</w:t>
      </w:r>
      <w:proofErr w:type="spellEnd"/>
    </w:p>
    <w:p w14:paraId="4D2FD943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FAEB2E3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Amado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Alexis  CABRERA</w:t>
      </w:r>
      <w:proofErr w:type="gramEnd"/>
    </w:p>
    <w:p w14:paraId="2C11763F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Director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Técnico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Sanidad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Vegetal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Servicio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Nacional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Sanidad y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Calidad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Agroalimentaria</w:t>
      </w:r>
      <w:proofErr w:type="spellEnd"/>
    </w:p>
    <w:p w14:paraId="34F2292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49227877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Maria </w:t>
      </w:r>
      <w:proofErr w:type="spellStart"/>
      <w:r w:rsidRPr="007F5AFB">
        <w:rPr>
          <w:rFonts w:ascii="Times New Roman" w:hAnsi="Times New Roman"/>
          <w:b/>
          <w:color w:val="000000"/>
          <w:lang w:val="fr-FR"/>
        </w:rPr>
        <w:t>del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Pilar  LEONOR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AGUILAR GUERRERO </w:t>
      </w:r>
    </w:p>
    <w:p w14:paraId="4A745442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Ministro Encargado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alterna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6BD13872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Hungary </w:t>
      </w:r>
      <w:proofErr w:type="spellStart"/>
      <w:r>
        <w:rPr>
          <w:rFonts w:ascii="Times New Roman" w:hAnsi="Times New Roman"/>
          <w:color w:val="000000"/>
        </w:rPr>
        <w:t>Hongrie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Hungría</w:t>
      </w:r>
      <w:proofErr w:type="spellEnd"/>
    </w:p>
    <w:p w14:paraId="546F70C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5245D2B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Sándor  BOGYA</w:t>
      </w:r>
      <w:proofErr w:type="gramEnd"/>
    </w:p>
    <w:p w14:paraId="5BB1833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 of Unit</w:t>
      </w:r>
      <w:r>
        <w:rPr>
          <w:rFonts w:ascii="Times New Roman" w:hAnsi="Times New Roman"/>
          <w:color w:val="000000"/>
        </w:rPr>
        <w:br/>
        <w:t>National Food Chain Safety Office</w:t>
      </w:r>
      <w:r>
        <w:rPr>
          <w:rFonts w:ascii="Times New Roman" w:hAnsi="Times New Roman"/>
          <w:color w:val="000000"/>
        </w:rPr>
        <w:br/>
        <w:t>Plant Protection Department</w:t>
      </w:r>
      <w:r>
        <w:rPr>
          <w:rFonts w:ascii="Times New Roman" w:hAnsi="Times New Roman"/>
          <w:color w:val="000000"/>
        </w:rPr>
        <w:br/>
        <w:t>Budapest</w:t>
      </w:r>
    </w:p>
    <w:p w14:paraId="4403621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0D7046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Zsolt  BELÁNSZKY</w:t>
      </w:r>
      <w:proofErr w:type="gramEnd"/>
      <w:r>
        <w:rPr>
          <w:rFonts w:ascii="Times New Roman" w:hAnsi="Times New Roman"/>
          <w:b/>
          <w:color w:val="000000"/>
        </w:rPr>
        <w:t>-DEMKO</w:t>
      </w:r>
    </w:p>
    <w:p w14:paraId="63D049B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48A8E61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Kolos  LÓRÁNTFY</w:t>
      </w:r>
      <w:proofErr w:type="gramEnd"/>
    </w:p>
    <w:p w14:paraId="128F0C4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Plant health Officer</w:t>
      </w:r>
      <w:r>
        <w:rPr>
          <w:rFonts w:ascii="Times New Roman" w:hAnsi="Times New Roman"/>
          <w:color w:val="000000"/>
        </w:rPr>
        <w:br/>
        <w:t>National Food Chain Safety Office</w:t>
      </w:r>
      <w:r>
        <w:rPr>
          <w:rFonts w:ascii="Times New Roman" w:hAnsi="Times New Roman"/>
          <w:color w:val="000000"/>
        </w:rPr>
        <w:br/>
        <w:t>Plant Protection Department</w:t>
      </w:r>
      <w:r>
        <w:rPr>
          <w:rFonts w:ascii="Times New Roman" w:hAnsi="Times New Roman"/>
          <w:color w:val="000000"/>
        </w:rPr>
        <w:br/>
        <w:t>Budapest</w:t>
      </w:r>
    </w:p>
    <w:p w14:paraId="14D7653A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>India Inde India</w:t>
      </w:r>
    </w:p>
    <w:p w14:paraId="26531C9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5D7CA16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Jujjavarapu</w:t>
      </w:r>
      <w:proofErr w:type="spellEnd"/>
      <w:r>
        <w:rPr>
          <w:rFonts w:ascii="Times New Roman" w:hAnsi="Times New Roman"/>
          <w:b/>
          <w:color w:val="000000"/>
        </w:rPr>
        <w:t xml:space="preserve">   BALAJI</w:t>
      </w:r>
    </w:p>
    <w:p w14:paraId="1147B58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Minister (Agriculture) 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070B7A6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5E634EA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Sivasubramanian  GNANASAMBANDAN</w:t>
      </w:r>
      <w:proofErr w:type="gramEnd"/>
    </w:p>
    <w:p w14:paraId="22CE48D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Joint Director </w:t>
      </w:r>
      <w:r>
        <w:rPr>
          <w:rFonts w:ascii="Times New Roman" w:hAnsi="Times New Roman"/>
          <w:color w:val="000000"/>
        </w:rPr>
        <w:br/>
        <w:t>Directorate of Plant Protection, Quarantine &amp; Storage</w:t>
      </w:r>
      <w:r>
        <w:rPr>
          <w:rFonts w:ascii="Times New Roman" w:hAnsi="Times New Roman"/>
          <w:color w:val="000000"/>
        </w:rPr>
        <w:br/>
        <w:t>New Delhi</w:t>
      </w:r>
    </w:p>
    <w:p w14:paraId="5ECC716F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Indonesia </w:t>
      </w:r>
      <w:proofErr w:type="spellStart"/>
      <w:r>
        <w:rPr>
          <w:rFonts w:ascii="Times New Roman" w:hAnsi="Times New Roman"/>
          <w:color w:val="000000"/>
        </w:rPr>
        <w:t>Indonésie</w:t>
      </w:r>
      <w:proofErr w:type="spellEnd"/>
      <w:r>
        <w:rPr>
          <w:rFonts w:ascii="Times New Roman" w:hAnsi="Times New Roman"/>
          <w:color w:val="000000"/>
        </w:rPr>
        <w:t xml:space="preserve"> Indonesia</w:t>
      </w:r>
    </w:p>
    <w:p w14:paraId="6428A4A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641D27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Sahat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Manaor</w:t>
      </w:r>
      <w:proofErr w:type="spellEnd"/>
      <w:r>
        <w:rPr>
          <w:rFonts w:ascii="Times New Roman" w:hAnsi="Times New Roman"/>
          <w:b/>
          <w:color w:val="000000"/>
        </w:rPr>
        <w:t xml:space="preserve">  PANGGABEAN</w:t>
      </w:r>
      <w:proofErr w:type="gramEnd"/>
    </w:p>
    <w:p w14:paraId="26340EBA" w14:textId="77777777" w:rsidR="00531098" w:rsidRDefault="009149FA">
      <w:pPr>
        <w:spacing w:line="240" w:lineRule="auto"/>
      </w:pPr>
      <w:proofErr w:type="spellStart"/>
      <w:r>
        <w:rPr>
          <w:rFonts w:ascii="Times New Roman" w:hAnsi="Times New Roman"/>
          <w:color w:val="000000"/>
        </w:rPr>
        <w:t>Mr</w:t>
      </w:r>
      <w:proofErr w:type="spellEnd"/>
      <w:r>
        <w:rPr>
          <w:rFonts w:ascii="Times New Roman" w:hAnsi="Times New Roman"/>
          <w:color w:val="000000"/>
        </w:rPr>
        <w:t xml:space="preserve"> Sahat </w:t>
      </w:r>
      <w:proofErr w:type="spellStart"/>
      <w:r>
        <w:rPr>
          <w:rFonts w:ascii="Times New Roman" w:hAnsi="Times New Roman"/>
          <w:color w:val="000000"/>
        </w:rPr>
        <w:t>Manaor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Panggabean</w:t>
      </w:r>
      <w:proofErr w:type="spellEnd"/>
    </w:p>
    <w:p w14:paraId="3625B3D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F70F06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Junimart</w:t>
      </w:r>
      <w:proofErr w:type="spellEnd"/>
      <w:r>
        <w:rPr>
          <w:rFonts w:ascii="Times New Roman" w:hAnsi="Times New Roman"/>
          <w:b/>
          <w:color w:val="000000"/>
        </w:rPr>
        <w:t xml:space="preserve">  GIRSANG</w:t>
      </w:r>
      <w:proofErr w:type="gramEnd"/>
    </w:p>
    <w:p w14:paraId="0AC3B38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0CC060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Tika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Whanasari</w:t>
      </w:r>
      <w:proofErr w:type="spellEnd"/>
      <w:r>
        <w:rPr>
          <w:rFonts w:ascii="Times New Roman" w:hAnsi="Times New Roman"/>
          <w:b/>
          <w:color w:val="000000"/>
        </w:rPr>
        <w:t xml:space="preserve">  TAHAR</w:t>
      </w:r>
      <w:proofErr w:type="gramEnd"/>
    </w:p>
    <w:p w14:paraId="7E104AA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520BE7A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Edwinal</w:t>
      </w:r>
      <w:proofErr w:type="spellEnd"/>
      <w:r>
        <w:rPr>
          <w:rFonts w:ascii="Times New Roman" w:hAnsi="Times New Roman"/>
          <w:b/>
          <w:color w:val="000000"/>
        </w:rPr>
        <w:t xml:space="preserve">  RAHADIAN</w:t>
      </w:r>
      <w:proofErr w:type="gramEnd"/>
    </w:p>
    <w:p w14:paraId="2DC260D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Third Secretary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508C410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Antario Dikin  DIKIN</w:t>
      </w:r>
    </w:p>
    <w:p w14:paraId="0C564BA5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Mr . Antario Dikin</w:t>
      </w:r>
    </w:p>
    <w:p w14:paraId="65A0A46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Shahandra </w:t>
      </w:r>
      <w:proofErr w:type="gramStart"/>
      <w:r>
        <w:rPr>
          <w:rFonts w:ascii="Times New Roman" w:hAnsi="Times New Roman"/>
          <w:b/>
          <w:color w:val="000000"/>
        </w:rPr>
        <w:t xml:space="preserve">Hanitivo  </w:t>
      </w:r>
      <w:proofErr w:type="spellStart"/>
      <w:r>
        <w:rPr>
          <w:rFonts w:ascii="Times New Roman" w:hAnsi="Times New Roman"/>
          <w:b/>
          <w:color w:val="000000"/>
        </w:rPr>
        <w:t>HANITIVO</w:t>
      </w:r>
      <w:proofErr w:type="spellEnd"/>
      <w:proofErr w:type="gramEnd"/>
    </w:p>
    <w:p w14:paraId="5ECFC461" w14:textId="77777777" w:rsidR="00531098" w:rsidRDefault="009149FA">
      <w:pPr>
        <w:spacing w:line="240" w:lineRule="auto"/>
      </w:pPr>
      <w:proofErr w:type="spellStart"/>
      <w:r>
        <w:rPr>
          <w:rFonts w:ascii="Times New Roman" w:hAnsi="Times New Roman"/>
          <w:color w:val="000000"/>
        </w:rPr>
        <w:t>Mr</w:t>
      </w:r>
      <w:proofErr w:type="spellEnd"/>
      <w:r>
        <w:rPr>
          <w:rFonts w:ascii="Times New Roman" w:hAnsi="Times New Roman"/>
          <w:color w:val="000000"/>
        </w:rPr>
        <w:t xml:space="preserve"> Shahandra Hanitivo</w:t>
      </w:r>
    </w:p>
    <w:p w14:paraId="63ADA99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Harisman Junior </w:t>
      </w:r>
      <w:proofErr w:type="gramStart"/>
      <w:r>
        <w:rPr>
          <w:rFonts w:ascii="Times New Roman" w:hAnsi="Times New Roman"/>
          <w:b/>
          <w:color w:val="000000"/>
        </w:rPr>
        <w:t>Natanael  HUTAURUK</w:t>
      </w:r>
      <w:proofErr w:type="gramEnd"/>
    </w:p>
    <w:p w14:paraId="184FABFF" w14:textId="77777777" w:rsidR="00531098" w:rsidRDefault="009149FA">
      <w:pPr>
        <w:spacing w:line="240" w:lineRule="auto"/>
      </w:pPr>
      <w:proofErr w:type="spellStart"/>
      <w:r>
        <w:rPr>
          <w:rFonts w:ascii="Times New Roman" w:hAnsi="Times New Roman"/>
          <w:color w:val="000000"/>
        </w:rPr>
        <w:t>Mr</w:t>
      </w:r>
      <w:proofErr w:type="spellEnd"/>
      <w:r>
        <w:rPr>
          <w:rFonts w:ascii="Times New Roman" w:hAnsi="Times New Roman"/>
          <w:color w:val="000000"/>
        </w:rPr>
        <w:t xml:space="preserve"> Harisman Junior Natanael Hutauruk</w:t>
      </w:r>
    </w:p>
    <w:p w14:paraId="43861A9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Rosdiana</w:t>
      </w:r>
      <w:proofErr w:type="spellEnd"/>
      <w:r>
        <w:rPr>
          <w:rFonts w:ascii="Times New Roman" w:hAnsi="Times New Roman"/>
          <w:b/>
          <w:color w:val="000000"/>
        </w:rPr>
        <w:t xml:space="preserve">  MURTININGSIH</w:t>
      </w:r>
      <w:proofErr w:type="gramEnd"/>
    </w:p>
    <w:p w14:paraId="0AB63114" w14:textId="77777777" w:rsidR="00531098" w:rsidRPr="0055647C" w:rsidRDefault="009149FA">
      <w:pPr>
        <w:spacing w:line="240" w:lineRule="auto"/>
        <w:rPr>
          <w:lang w:val="it-IT"/>
        </w:rPr>
      </w:pPr>
      <w:r w:rsidRPr="0055647C">
        <w:rPr>
          <w:rFonts w:ascii="Times New Roman" w:hAnsi="Times New Roman"/>
          <w:color w:val="000000"/>
          <w:lang w:val="it-IT"/>
        </w:rPr>
        <w:t>Ms Rosdiana Murtiningsih</w:t>
      </w:r>
    </w:p>
    <w:p w14:paraId="0A857E2C" w14:textId="77777777" w:rsidR="00531098" w:rsidRPr="0055647C" w:rsidRDefault="009149FA">
      <w:pPr>
        <w:keepNext/>
        <w:spacing w:line="240" w:lineRule="auto"/>
        <w:rPr>
          <w:lang w:val="it-IT"/>
        </w:rPr>
      </w:pPr>
      <w:r w:rsidRPr="0055647C">
        <w:rPr>
          <w:rFonts w:ascii="Times New Roman" w:hAnsi="Times New Roman"/>
          <w:b/>
          <w:color w:val="000000"/>
          <w:lang w:val="it-IT"/>
        </w:rPr>
        <w:t>Mr Aulia  NUSANTARA</w:t>
      </w:r>
    </w:p>
    <w:p w14:paraId="3E461069" w14:textId="77777777" w:rsidR="00531098" w:rsidRPr="0055647C" w:rsidRDefault="009149FA">
      <w:pPr>
        <w:spacing w:line="240" w:lineRule="auto"/>
        <w:rPr>
          <w:lang w:val="it-IT"/>
        </w:rPr>
      </w:pPr>
      <w:r w:rsidRPr="0055647C">
        <w:rPr>
          <w:rFonts w:ascii="Times New Roman" w:hAnsi="Times New Roman"/>
          <w:color w:val="000000"/>
          <w:lang w:val="it-IT"/>
        </w:rPr>
        <w:t>Mr Aulia Nusantara</w:t>
      </w:r>
    </w:p>
    <w:p w14:paraId="20F06F5A" w14:textId="77777777" w:rsidR="00531098" w:rsidRPr="0055647C" w:rsidRDefault="009149FA">
      <w:pPr>
        <w:keepNext/>
        <w:spacing w:line="240" w:lineRule="auto"/>
        <w:rPr>
          <w:lang w:val="it-IT"/>
        </w:rPr>
      </w:pPr>
      <w:r w:rsidRPr="0055647C">
        <w:rPr>
          <w:rFonts w:ascii="Times New Roman" w:hAnsi="Times New Roman"/>
          <w:b/>
          <w:color w:val="000000"/>
          <w:lang w:val="it-IT"/>
        </w:rPr>
        <w:t>Mr Drama Panca Putra  PUTRA</w:t>
      </w:r>
    </w:p>
    <w:p w14:paraId="42EC960E" w14:textId="77777777" w:rsidR="00531098" w:rsidRPr="0055647C" w:rsidRDefault="009149FA">
      <w:pPr>
        <w:spacing w:line="240" w:lineRule="auto"/>
        <w:rPr>
          <w:lang w:val="it-IT"/>
        </w:rPr>
      </w:pPr>
      <w:r w:rsidRPr="0055647C">
        <w:rPr>
          <w:rFonts w:ascii="Times New Roman" w:hAnsi="Times New Roman"/>
          <w:color w:val="000000"/>
          <w:lang w:val="it-IT"/>
        </w:rPr>
        <w:t>Mr Drama Panca Putra</w:t>
      </w:r>
    </w:p>
    <w:p w14:paraId="09456012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Iran (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Islamic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Republic of) Iran (République islamique d')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Irán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(República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Islámica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>)</w:t>
      </w:r>
    </w:p>
    <w:p w14:paraId="458342D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7A91E8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Ali  KIANIRAD</w:t>
      </w:r>
      <w:proofErr w:type="gramEnd"/>
    </w:p>
    <w:p w14:paraId="0E061A9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B37912A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Iraq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Iraq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Iraq</w:t>
      </w:r>
      <w:proofErr w:type="spellEnd"/>
    </w:p>
    <w:p w14:paraId="3DC8BE77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93FBCA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Nazar  MERZAH</w:t>
      </w:r>
      <w:proofErr w:type="gramEnd"/>
    </w:p>
    <w:p w14:paraId="7D34982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Agricultural Engineer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Baghdad</w:t>
      </w:r>
    </w:p>
    <w:p w14:paraId="65BDC8F6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>Ireland Irlande Irlanda</w:t>
      </w:r>
    </w:p>
    <w:p w14:paraId="3CD37995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7EC186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Deirdre  FAY</w:t>
      </w:r>
      <w:proofErr w:type="gramEnd"/>
    </w:p>
    <w:p w14:paraId="5771080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Inspector</w:t>
      </w:r>
      <w:r>
        <w:rPr>
          <w:rFonts w:ascii="Times New Roman" w:hAnsi="Times New Roman"/>
          <w:color w:val="000000"/>
        </w:rPr>
        <w:br/>
        <w:t>Horticulture and Plant Health</w:t>
      </w:r>
      <w:r>
        <w:rPr>
          <w:rFonts w:ascii="Times New Roman" w:hAnsi="Times New Roman"/>
          <w:color w:val="000000"/>
        </w:rPr>
        <w:br/>
        <w:t>Department of Agriculture, Food and the Marine</w:t>
      </w:r>
      <w:r>
        <w:rPr>
          <w:rFonts w:ascii="Times New Roman" w:hAnsi="Times New Roman"/>
          <w:color w:val="000000"/>
        </w:rPr>
        <w:br/>
        <w:t>Dublin</w:t>
      </w:r>
    </w:p>
    <w:p w14:paraId="264CC70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6A7B7DD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John  EIVERS</w:t>
      </w:r>
      <w:proofErr w:type="gramEnd"/>
    </w:p>
    <w:p w14:paraId="1E98042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Inspector</w:t>
      </w:r>
      <w:r>
        <w:rPr>
          <w:rFonts w:ascii="Times New Roman" w:hAnsi="Times New Roman"/>
          <w:color w:val="000000"/>
        </w:rPr>
        <w:br/>
        <w:t>Plant Health</w:t>
      </w:r>
      <w:r>
        <w:rPr>
          <w:rFonts w:ascii="Times New Roman" w:hAnsi="Times New Roman"/>
          <w:color w:val="000000"/>
        </w:rPr>
        <w:br/>
        <w:t>Department of Agriculture, Food and the Marine</w:t>
      </w:r>
      <w:r>
        <w:rPr>
          <w:rFonts w:ascii="Times New Roman" w:hAnsi="Times New Roman"/>
          <w:color w:val="000000"/>
        </w:rPr>
        <w:br/>
        <w:t>Dublin</w:t>
      </w:r>
    </w:p>
    <w:p w14:paraId="48E39ACA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Israel Israël Israel</w:t>
      </w:r>
    </w:p>
    <w:p w14:paraId="5EB61CA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0B77559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David  OPATOWSKI</w:t>
      </w:r>
      <w:proofErr w:type="gramEnd"/>
    </w:p>
    <w:p w14:paraId="7C1B70E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Plant Protection and Inspection Services</w:t>
      </w:r>
      <w:r>
        <w:rPr>
          <w:rFonts w:ascii="Times New Roman" w:hAnsi="Times New Roman"/>
          <w:color w:val="000000"/>
        </w:rPr>
        <w:br/>
        <w:t>Ministry of Agriculture and Food Security</w:t>
      </w:r>
      <w:r>
        <w:rPr>
          <w:rFonts w:ascii="Times New Roman" w:hAnsi="Times New Roman"/>
          <w:color w:val="000000"/>
        </w:rPr>
        <w:br/>
        <w:t>Beit Dagan</w:t>
      </w:r>
    </w:p>
    <w:p w14:paraId="43C708B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45A704C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Jenny  SEDOV</w:t>
      </w:r>
      <w:proofErr w:type="gramEnd"/>
    </w:p>
    <w:p w14:paraId="336E9F5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 Counsellor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35E3485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Adi  SHOHAM</w:t>
      </w:r>
      <w:proofErr w:type="gramEnd"/>
    </w:p>
    <w:p w14:paraId="6B5AD78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Alternate</w:t>
      </w:r>
      <w:r>
        <w:rPr>
          <w:rFonts w:ascii="Times New Roman" w:hAnsi="Times New Roman"/>
          <w:color w:val="000000"/>
        </w:rPr>
        <w:br/>
        <w:t>Embassy of the State of Israel</w:t>
      </w:r>
      <w:r>
        <w:rPr>
          <w:rFonts w:ascii="Times New Roman" w:hAnsi="Times New Roman"/>
          <w:color w:val="000000"/>
        </w:rPr>
        <w:br/>
        <w:t>Rome</w:t>
      </w:r>
    </w:p>
    <w:p w14:paraId="170ADFB6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Italy Italie Italia</w:t>
      </w:r>
    </w:p>
    <w:p w14:paraId="17350D3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949482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Bruno </w:t>
      </w:r>
      <w:proofErr w:type="gramStart"/>
      <w:r>
        <w:rPr>
          <w:rFonts w:ascii="Times New Roman" w:hAnsi="Times New Roman"/>
          <w:b/>
          <w:color w:val="000000"/>
        </w:rPr>
        <w:t>Caio  FARAGLIA</w:t>
      </w:r>
      <w:proofErr w:type="gramEnd"/>
    </w:p>
    <w:p w14:paraId="3B62EBF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Head </w:t>
      </w:r>
      <w:r>
        <w:rPr>
          <w:rFonts w:ascii="Times New Roman" w:hAnsi="Times New Roman"/>
          <w:color w:val="000000"/>
        </w:rPr>
        <w:br/>
        <w:t>Directorate General for Agriculture and Rural Development</w:t>
      </w:r>
      <w:r>
        <w:rPr>
          <w:rFonts w:ascii="Times New Roman" w:hAnsi="Times New Roman"/>
          <w:color w:val="000000"/>
        </w:rPr>
        <w:br/>
        <w:t>Ministry of Agriculture, Food Sovereignty and Forests</w:t>
      </w:r>
      <w:r>
        <w:rPr>
          <w:rFonts w:ascii="Times New Roman" w:hAnsi="Times New Roman"/>
          <w:color w:val="000000"/>
        </w:rPr>
        <w:br/>
        <w:t>Rome</w:t>
      </w:r>
    </w:p>
    <w:p w14:paraId="5D02779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42B272B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Federico  SÒRGONI</w:t>
      </w:r>
      <w:proofErr w:type="gramEnd"/>
    </w:p>
    <w:p w14:paraId="52E772F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Vice Head</w:t>
      </w:r>
      <w:r>
        <w:rPr>
          <w:rFonts w:ascii="Times New Roman" w:hAnsi="Times New Roman"/>
          <w:color w:val="000000"/>
        </w:rPr>
        <w:br/>
        <w:t>National Phytosanitary Service</w:t>
      </w:r>
      <w:r>
        <w:rPr>
          <w:rFonts w:ascii="Times New Roman" w:hAnsi="Times New Roman"/>
          <w:color w:val="000000"/>
        </w:rPr>
        <w:br/>
        <w:t>Ministry of Agriculture, Food Sovereignty and Forests</w:t>
      </w:r>
      <w:r>
        <w:rPr>
          <w:rFonts w:ascii="Times New Roman" w:hAnsi="Times New Roman"/>
          <w:color w:val="000000"/>
        </w:rPr>
        <w:br/>
        <w:t>Rome</w:t>
      </w:r>
    </w:p>
    <w:p w14:paraId="1431D56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Mariangela  CIAMPITTI</w:t>
      </w:r>
      <w:proofErr w:type="gramEnd"/>
    </w:p>
    <w:p w14:paraId="56D3C2C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Officer</w:t>
      </w:r>
      <w:r>
        <w:rPr>
          <w:rFonts w:ascii="Times New Roman" w:hAnsi="Times New Roman"/>
          <w:color w:val="000000"/>
        </w:rPr>
        <w:br/>
        <w:t>National Phytosanitary Service for Lombardy Region</w:t>
      </w:r>
      <w:r>
        <w:rPr>
          <w:rFonts w:ascii="Times New Roman" w:hAnsi="Times New Roman"/>
          <w:color w:val="000000"/>
        </w:rPr>
        <w:br/>
        <w:t>Ministry of Agriculture, Food Sovereignty and Forests</w:t>
      </w:r>
      <w:r>
        <w:rPr>
          <w:rFonts w:ascii="Times New Roman" w:hAnsi="Times New Roman"/>
          <w:color w:val="000000"/>
        </w:rPr>
        <w:br/>
        <w:t>Rome</w:t>
      </w:r>
    </w:p>
    <w:p w14:paraId="14E5272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Orazio  CORBO</w:t>
      </w:r>
      <w:proofErr w:type="gramEnd"/>
    </w:p>
    <w:p w14:paraId="361B3C7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Officer</w:t>
      </w:r>
      <w:r>
        <w:rPr>
          <w:rFonts w:ascii="Times New Roman" w:hAnsi="Times New Roman"/>
          <w:color w:val="000000"/>
        </w:rPr>
        <w:br/>
        <w:t>National Phytosanitary Service</w:t>
      </w:r>
      <w:r>
        <w:rPr>
          <w:rFonts w:ascii="Times New Roman" w:hAnsi="Times New Roman"/>
          <w:color w:val="000000"/>
        </w:rPr>
        <w:br/>
        <w:t>Ministry of Agriculture, Food Sovereignty and Forests</w:t>
      </w:r>
      <w:r>
        <w:rPr>
          <w:rFonts w:ascii="Times New Roman" w:hAnsi="Times New Roman"/>
          <w:color w:val="000000"/>
        </w:rPr>
        <w:br/>
        <w:t>Rome</w:t>
      </w:r>
    </w:p>
    <w:p w14:paraId="4DEA5C8B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Jamaica Jamaïque Jamaica</w:t>
      </w:r>
    </w:p>
    <w:p w14:paraId="32ED21C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E34BA1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Damian  ROWE</w:t>
      </w:r>
      <w:proofErr w:type="gramEnd"/>
    </w:p>
    <w:p w14:paraId="57D4AB9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Plant Quarantine</w:t>
      </w:r>
      <w:r>
        <w:rPr>
          <w:rFonts w:ascii="Times New Roman" w:hAnsi="Times New Roman"/>
          <w:color w:val="000000"/>
        </w:rPr>
        <w:br/>
        <w:t>Produce Inspector</w:t>
      </w:r>
      <w:r>
        <w:rPr>
          <w:rFonts w:ascii="Times New Roman" w:hAnsi="Times New Roman"/>
          <w:color w:val="000000"/>
        </w:rPr>
        <w:br/>
        <w:t>Head</w:t>
      </w:r>
      <w:r>
        <w:rPr>
          <w:rFonts w:ascii="Times New Roman" w:hAnsi="Times New Roman"/>
          <w:color w:val="000000"/>
        </w:rPr>
        <w:br/>
        <w:t>National Plant Protection Organization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lastRenderedPageBreak/>
        <w:t>Ministry of Agriculture, Fisheries and Mining</w:t>
      </w:r>
      <w:r>
        <w:rPr>
          <w:rFonts w:ascii="Times New Roman" w:hAnsi="Times New Roman"/>
          <w:color w:val="000000"/>
        </w:rPr>
        <w:br/>
        <w:t>Kingston</w:t>
      </w:r>
    </w:p>
    <w:p w14:paraId="14C6F35B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2F72B27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Karen  BARRETT</w:t>
      </w:r>
      <w:proofErr w:type="gramEnd"/>
      <w:r>
        <w:rPr>
          <w:rFonts w:ascii="Times New Roman" w:hAnsi="Times New Roman"/>
          <w:b/>
          <w:color w:val="000000"/>
        </w:rPr>
        <w:t xml:space="preserve"> CHRISTIE</w:t>
      </w:r>
    </w:p>
    <w:p w14:paraId="5E345E5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Entomologist</w:t>
      </w:r>
      <w:r>
        <w:rPr>
          <w:rFonts w:ascii="Times New Roman" w:hAnsi="Times New Roman"/>
          <w:color w:val="000000"/>
        </w:rPr>
        <w:br/>
        <w:t>Identifier</w:t>
      </w:r>
      <w:r>
        <w:rPr>
          <w:rFonts w:ascii="Times New Roman" w:hAnsi="Times New Roman"/>
          <w:color w:val="000000"/>
        </w:rPr>
        <w:br/>
        <w:t>Chair</w:t>
      </w:r>
      <w:r>
        <w:rPr>
          <w:rFonts w:ascii="Times New Roman" w:hAnsi="Times New Roman"/>
          <w:color w:val="000000"/>
        </w:rPr>
        <w:br/>
        <w:t>Plant Coordinating Committee</w:t>
      </w:r>
      <w:r>
        <w:rPr>
          <w:rFonts w:ascii="Times New Roman" w:hAnsi="Times New Roman"/>
          <w:color w:val="000000"/>
        </w:rPr>
        <w:br/>
        <w:t>Ministry of Agriculture, Fisheries and Mining</w:t>
      </w:r>
      <w:r>
        <w:rPr>
          <w:rFonts w:ascii="Times New Roman" w:hAnsi="Times New Roman"/>
          <w:color w:val="000000"/>
        </w:rPr>
        <w:br/>
        <w:t>Kingston</w:t>
      </w:r>
    </w:p>
    <w:p w14:paraId="1A14C9F0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Japan Japon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Japón</w:t>
      </w:r>
      <w:proofErr w:type="spellEnd"/>
    </w:p>
    <w:p w14:paraId="2A93BFD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133C28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Takahiko  NIKAIDO</w:t>
      </w:r>
      <w:proofErr w:type="gramEnd"/>
    </w:p>
    <w:p w14:paraId="39B953B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International Affairs Office</w:t>
      </w:r>
      <w:r>
        <w:rPr>
          <w:rFonts w:ascii="Times New Roman" w:hAnsi="Times New Roman"/>
          <w:color w:val="000000"/>
        </w:rPr>
        <w:br/>
        <w:t>Plant Protection Division</w:t>
      </w:r>
      <w:r>
        <w:rPr>
          <w:rFonts w:ascii="Times New Roman" w:hAnsi="Times New Roman"/>
          <w:color w:val="000000"/>
        </w:rPr>
        <w:br/>
        <w:t>Ministry of Agriculture, Forestry and Fisheries</w:t>
      </w:r>
      <w:r>
        <w:rPr>
          <w:rFonts w:ascii="Times New Roman" w:hAnsi="Times New Roman"/>
          <w:color w:val="000000"/>
        </w:rPr>
        <w:br/>
        <w:t>Tokyo</w:t>
      </w:r>
    </w:p>
    <w:p w14:paraId="15CE25B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2089E1A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Natsumi  YAMADA</w:t>
      </w:r>
      <w:proofErr w:type="gramEnd"/>
    </w:p>
    <w:p w14:paraId="64A2AD6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Director</w:t>
      </w:r>
      <w:r>
        <w:rPr>
          <w:rFonts w:ascii="Times New Roman" w:hAnsi="Times New Roman"/>
          <w:color w:val="000000"/>
        </w:rPr>
        <w:br/>
        <w:t>International Affairs Office</w:t>
      </w:r>
      <w:r>
        <w:rPr>
          <w:rFonts w:ascii="Times New Roman" w:hAnsi="Times New Roman"/>
          <w:color w:val="000000"/>
        </w:rPr>
        <w:br/>
        <w:t>Plant Protection Division, Food Safety and Consumer Affairs Bureau</w:t>
      </w:r>
      <w:r>
        <w:rPr>
          <w:rFonts w:ascii="Times New Roman" w:hAnsi="Times New Roman"/>
          <w:color w:val="000000"/>
        </w:rPr>
        <w:br/>
        <w:t>Ministry of Agriculture, Forestry and Fisheries</w:t>
      </w:r>
      <w:r>
        <w:rPr>
          <w:rFonts w:ascii="Times New Roman" w:hAnsi="Times New Roman"/>
          <w:color w:val="000000"/>
        </w:rPr>
        <w:br/>
        <w:t>Tokyo</w:t>
      </w:r>
    </w:p>
    <w:p w14:paraId="4FE2BA7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Hiroki  FUJITA</w:t>
      </w:r>
      <w:proofErr w:type="gramEnd"/>
    </w:p>
    <w:p w14:paraId="19BB3943" w14:textId="78282931" w:rsidR="00531098" w:rsidRDefault="009149FA" w:rsidP="561CF1B7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561CF1B7">
        <w:rPr>
          <w:rFonts w:ascii="Times New Roman" w:hAnsi="Times New Roman"/>
          <w:color w:val="000000" w:themeColor="text1"/>
        </w:rPr>
        <w:t>Section Chief</w:t>
      </w:r>
      <w:r>
        <w:br/>
      </w:r>
      <w:r w:rsidR="1CAD04D5" w:rsidRPr="561CF1B7">
        <w:rPr>
          <w:rFonts w:ascii="Times New Roman" w:hAnsi="Times New Roman"/>
          <w:color w:val="000000" w:themeColor="text1"/>
        </w:rPr>
        <w:t>International Affairs Office</w:t>
      </w:r>
    </w:p>
    <w:p w14:paraId="0546C0DC" w14:textId="5343F6A3" w:rsidR="00531098" w:rsidRDefault="1CAD04D5" w:rsidP="561CF1B7">
      <w:pPr>
        <w:spacing w:after="0" w:line="240" w:lineRule="auto"/>
      </w:pPr>
      <w:r w:rsidRPr="561CF1B7">
        <w:rPr>
          <w:rFonts w:ascii="Times New Roman" w:hAnsi="Times New Roman"/>
          <w:color w:val="000000" w:themeColor="text1"/>
        </w:rPr>
        <w:t>Plant Protection Division</w:t>
      </w:r>
    </w:p>
    <w:p w14:paraId="17937720" w14:textId="77B93C02" w:rsidR="00531098" w:rsidRDefault="1CAD04D5" w:rsidP="561CF1B7">
      <w:pPr>
        <w:spacing w:after="0" w:line="240" w:lineRule="auto"/>
      </w:pPr>
      <w:r w:rsidRPr="561CF1B7">
        <w:rPr>
          <w:rFonts w:ascii="Times New Roman" w:hAnsi="Times New Roman"/>
          <w:color w:val="000000" w:themeColor="text1"/>
        </w:rPr>
        <w:t>Food Safety and Consumer Affairs Bureau</w:t>
      </w:r>
    </w:p>
    <w:p w14:paraId="4818E2C4" w14:textId="1ED5B1A4" w:rsidR="00531098" w:rsidRDefault="009149FA" w:rsidP="561CF1B7">
      <w:pPr>
        <w:spacing w:after="0" w:line="240" w:lineRule="auto"/>
      </w:pPr>
      <w:r w:rsidRPr="561CF1B7">
        <w:rPr>
          <w:rFonts w:ascii="Times New Roman" w:hAnsi="Times New Roman"/>
          <w:color w:val="000000" w:themeColor="text1"/>
        </w:rPr>
        <w:t>Ministry of Agriculture, Forestry and Fisheries</w:t>
      </w:r>
      <w:r>
        <w:br/>
      </w:r>
      <w:r w:rsidRPr="561CF1B7">
        <w:rPr>
          <w:rFonts w:ascii="Times New Roman" w:hAnsi="Times New Roman"/>
          <w:color w:val="000000" w:themeColor="text1"/>
        </w:rPr>
        <w:t>Tokyo</w:t>
      </w:r>
    </w:p>
    <w:p w14:paraId="359F3342" w14:textId="5883D064" w:rsidR="561CF1B7" w:rsidRDefault="561CF1B7" w:rsidP="561CF1B7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7DC04A1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Masahiro  YAMABE</w:t>
      </w:r>
      <w:proofErr w:type="gramEnd"/>
    </w:p>
    <w:p w14:paraId="3FABAC4F" w14:textId="09014240" w:rsidR="00531098" w:rsidRDefault="009149FA" w:rsidP="561CF1B7">
      <w:pPr>
        <w:spacing w:after="0" w:line="240" w:lineRule="auto"/>
      </w:pPr>
      <w:r w:rsidRPr="561CF1B7">
        <w:rPr>
          <w:rFonts w:ascii="Times New Roman" w:hAnsi="Times New Roman"/>
          <w:color w:val="000000" w:themeColor="text1"/>
        </w:rPr>
        <w:t>Researcher</w:t>
      </w:r>
    </w:p>
    <w:p w14:paraId="235C5633" w14:textId="24AEA2D5" w:rsidR="00531098" w:rsidRDefault="2C2D59F7" w:rsidP="561CF1B7">
      <w:pPr>
        <w:spacing w:after="0" w:line="240" w:lineRule="auto"/>
      </w:pPr>
      <w:r>
        <w:t>Research Division</w:t>
      </w:r>
    </w:p>
    <w:p w14:paraId="54E88E0F" w14:textId="41C006BB" w:rsidR="00531098" w:rsidRDefault="2C2D59F7">
      <w:pPr>
        <w:spacing w:line="240" w:lineRule="auto"/>
      </w:pPr>
      <w:r>
        <w:t>Yokohama Plant Protection Station</w:t>
      </w:r>
      <w:r w:rsidR="009149FA">
        <w:br/>
      </w:r>
      <w:r w:rsidR="009149FA" w:rsidRPr="561CF1B7">
        <w:rPr>
          <w:rFonts w:ascii="Times New Roman" w:hAnsi="Times New Roman"/>
          <w:color w:val="000000" w:themeColor="text1"/>
        </w:rPr>
        <w:t>Ministry of Agriculture, Forestry and Fisheries</w:t>
      </w:r>
      <w:r w:rsidR="009149FA">
        <w:br/>
      </w:r>
      <w:r w:rsidR="13145A3E" w:rsidRPr="561CF1B7">
        <w:rPr>
          <w:rFonts w:ascii="Times New Roman" w:hAnsi="Times New Roman"/>
          <w:color w:val="000000" w:themeColor="text1"/>
        </w:rPr>
        <w:t>Yokohama</w:t>
      </w:r>
    </w:p>
    <w:p w14:paraId="789EA698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Jordan Jordanie Jordania</w:t>
      </w:r>
    </w:p>
    <w:p w14:paraId="796A0A8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423D4C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Maram  ALMASADEH</w:t>
      </w:r>
      <w:proofErr w:type="gramEnd"/>
    </w:p>
    <w:p w14:paraId="1DA7E05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Plant Protection and Phytosanitary Directorate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Amman</w:t>
      </w:r>
    </w:p>
    <w:p w14:paraId="4C564D09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Kazakhstan </w:t>
      </w:r>
      <w:proofErr w:type="spellStart"/>
      <w:r>
        <w:rPr>
          <w:rFonts w:ascii="Times New Roman" w:hAnsi="Times New Roman"/>
          <w:color w:val="000000"/>
        </w:rPr>
        <w:t>Kazakhstan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Kazajstán</w:t>
      </w:r>
      <w:proofErr w:type="spellEnd"/>
    </w:p>
    <w:p w14:paraId="25D62D8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49D9D6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Sayat  SAKMOLDIN</w:t>
      </w:r>
      <w:proofErr w:type="gramEnd"/>
    </w:p>
    <w:p w14:paraId="4DABB6C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Chairman</w:t>
      </w:r>
      <w:r>
        <w:rPr>
          <w:rFonts w:ascii="Times New Roman" w:hAnsi="Times New Roman"/>
          <w:color w:val="000000"/>
        </w:rPr>
        <w:br/>
        <w:t>State Inspection Committee</w:t>
      </w:r>
      <w:r>
        <w:rPr>
          <w:rFonts w:ascii="Times New Roman" w:hAnsi="Times New Roman"/>
          <w:color w:val="000000"/>
        </w:rPr>
        <w:br/>
        <w:t>Agro-industrial Complex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Astana</w:t>
      </w:r>
    </w:p>
    <w:p w14:paraId="4F8FEC0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5F5D919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Rizabek</w:t>
      </w:r>
      <w:proofErr w:type="spellEnd"/>
      <w:r>
        <w:rPr>
          <w:rFonts w:ascii="Times New Roman" w:hAnsi="Times New Roman"/>
          <w:b/>
          <w:color w:val="000000"/>
        </w:rPr>
        <w:t xml:space="preserve">  AUBAKIROV</w:t>
      </w:r>
      <w:proofErr w:type="gramEnd"/>
    </w:p>
    <w:p w14:paraId="23A6522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expert</w:t>
      </w:r>
      <w:r>
        <w:rPr>
          <w:rFonts w:ascii="Times New Roman" w:hAnsi="Times New Roman"/>
          <w:color w:val="000000"/>
        </w:rPr>
        <w:br/>
        <w:t>Plant Quarantine Department</w:t>
      </w:r>
      <w:r>
        <w:rPr>
          <w:rFonts w:ascii="Times New Roman" w:hAnsi="Times New Roman"/>
          <w:color w:val="000000"/>
        </w:rPr>
        <w:br/>
        <w:t xml:space="preserve">State Inspection Committee in the </w:t>
      </w:r>
      <w:proofErr w:type="spellStart"/>
      <w:r>
        <w:rPr>
          <w:rFonts w:ascii="Times New Roman" w:hAnsi="Times New Roman"/>
          <w:color w:val="000000"/>
        </w:rPr>
        <w:t>Agroindustrial</w:t>
      </w:r>
      <w:proofErr w:type="spellEnd"/>
      <w:r>
        <w:rPr>
          <w:rFonts w:ascii="Times New Roman" w:hAnsi="Times New Roman"/>
          <w:color w:val="000000"/>
        </w:rPr>
        <w:t xml:space="preserve"> Complex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Astana</w:t>
      </w:r>
    </w:p>
    <w:p w14:paraId="3EAA59EA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Kenya </w:t>
      </w:r>
      <w:proofErr w:type="spellStart"/>
      <w:r>
        <w:rPr>
          <w:rFonts w:ascii="Times New Roman" w:hAnsi="Times New Roman"/>
          <w:color w:val="000000"/>
        </w:rPr>
        <w:t>Kenya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Kenya</w:t>
      </w:r>
      <w:proofErr w:type="spellEnd"/>
    </w:p>
    <w:p w14:paraId="2848453E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7795303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Theophilus </w:t>
      </w:r>
      <w:proofErr w:type="gramStart"/>
      <w:r>
        <w:rPr>
          <w:rFonts w:ascii="Times New Roman" w:hAnsi="Times New Roman"/>
          <w:b/>
          <w:color w:val="000000"/>
        </w:rPr>
        <w:t>Mwendwa  MUTUI</w:t>
      </w:r>
      <w:proofErr w:type="gramEnd"/>
    </w:p>
    <w:p w14:paraId="3166AB6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Managing Director</w:t>
      </w:r>
      <w:r>
        <w:rPr>
          <w:rFonts w:ascii="Times New Roman" w:hAnsi="Times New Roman"/>
          <w:color w:val="000000"/>
        </w:rPr>
        <w:br/>
        <w:t>Kenya Plant Health Inspectorate Service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lastRenderedPageBreak/>
        <w:t>Ministry of Agriculture and Livestock Development</w:t>
      </w:r>
      <w:r>
        <w:rPr>
          <w:rFonts w:ascii="Times New Roman" w:hAnsi="Times New Roman"/>
          <w:color w:val="000000"/>
        </w:rPr>
        <w:br/>
        <w:t>Nairobi</w:t>
      </w:r>
    </w:p>
    <w:p w14:paraId="4AC9918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Kuwait Koweït Kuwait</w:t>
      </w:r>
    </w:p>
    <w:p w14:paraId="31E0304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0A9A80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Salah  ALBAZZAZ</w:t>
      </w:r>
      <w:proofErr w:type="gramEnd"/>
    </w:p>
    <w:p w14:paraId="07A0EFC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Technical Advisor</w:t>
      </w:r>
      <w:r>
        <w:rPr>
          <w:rFonts w:ascii="Times New Roman" w:hAnsi="Times New Roman"/>
          <w:color w:val="000000"/>
        </w:rPr>
        <w:br/>
        <w:t>Permanent Representation of the State of Kuwait to FAO</w:t>
      </w:r>
      <w:r>
        <w:rPr>
          <w:rFonts w:ascii="Times New Roman" w:hAnsi="Times New Roman"/>
          <w:color w:val="000000"/>
        </w:rPr>
        <w:br/>
        <w:t>Rome</w:t>
      </w:r>
    </w:p>
    <w:p w14:paraId="441ADB0A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Kyrgyzstan </w:t>
      </w:r>
      <w:proofErr w:type="spellStart"/>
      <w:r>
        <w:rPr>
          <w:rFonts w:ascii="Times New Roman" w:hAnsi="Times New Roman"/>
          <w:color w:val="000000"/>
        </w:rPr>
        <w:t>Kirghizistan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Kirguistán</w:t>
      </w:r>
      <w:proofErr w:type="spellEnd"/>
    </w:p>
    <w:p w14:paraId="5551F3B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4400D82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Marat  ASYPBEKOV</w:t>
      </w:r>
      <w:proofErr w:type="gramEnd"/>
    </w:p>
    <w:p w14:paraId="6F70397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Director</w:t>
      </w:r>
      <w:r>
        <w:rPr>
          <w:rFonts w:ascii="Times New Roman" w:hAnsi="Times New Roman"/>
          <w:color w:val="000000"/>
        </w:rPr>
        <w:br/>
        <w:t>Chemicals, Protection and Quarantine of Plants Department</w:t>
      </w:r>
      <w:r>
        <w:rPr>
          <w:rFonts w:ascii="Times New Roman" w:hAnsi="Times New Roman"/>
          <w:color w:val="000000"/>
        </w:rPr>
        <w:br/>
        <w:t>Ministry of Water Resources, Agriculture and Processing Industry</w:t>
      </w:r>
      <w:r>
        <w:rPr>
          <w:rFonts w:ascii="Times New Roman" w:hAnsi="Times New Roman"/>
          <w:color w:val="000000"/>
        </w:rPr>
        <w:br/>
        <w:t>Bishkek</w:t>
      </w:r>
    </w:p>
    <w:p w14:paraId="3F5A3F8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04443D6B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spellStart"/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Aiym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 KANATBEKOVA</w:t>
      </w:r>
      <w:proofErr w:type="gramEnd"/>
    </w:p>
    <w:p w14:paraId="48F4F2C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Chargé d`Affaires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Second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Secretary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 xml:space="preserve">Permanent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Representative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to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7811E1DA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Lao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People's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Democratic Republic République démocratique populaire lao República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Democrática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Popular Lao</w:t>
      </w:r>
    </w:p>
    <w:p w14:paraId="61125F2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8DA52A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Bounchanh</w:t>
      </w:r>
      <w:proofErr w:type="spellEnd"/>
      <w:r>
        <w:rPr>
          <w:rFonts w:ascii="Times New Roman" w:hAnsi="Times New Roman"/>
          <w:b/>
          <w:color w:val="000000"/>
        </w:rPr>
        <w:t xml:space="preserve">  KOMBOUNYASITH</w:t>
      </w:r>
      <w:proofErr w:type="gramEnd"/>
    </w:p>
    <w:p w14:paraId="0AA0F26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</w:t>
      </w:r>
      <w:r>
        <w:rPr>
          <w:rFonts w:ascii="Times New Roman" w:hAnsi="Times New Roman"/>
          <w:color w:val="000000"/>
        </w:rPr>
        <w:br/>
        <w:t>Ministry of Agriculture and Environment</w:t>
      </w:r>
      <w:r>
        <w:rPr>
          <w:rFonts w:ascii="Times New Roman" w:hAnsi="Times New Roman"/>
          <w:color w:val="000000"/>
        </w:rPr>
        <w:br/>
        <w:t>Vientiane</w:t>
      </w:r>
    </w:p>
    <w:p w14:paraId="5B806CA7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Latvia </w:t>
      </w:r>
      <w:proofErr w:type="spellStart"/>
      <w:r>
        <w:rPr>
          <w:rFonts w:ascii="Times New Roman" w:hAnsi="Times New Roman"/>
          <w:color w:val="000000"/>
        </w:rPr>
        <w:t>Lettonie</w:t>
      </w:r>
      <w:proofErr w:type="spellEnd"/>
      <w:r>
        <w:rPr>
          <w:rFonts w:ascii="Times New Roman" w:hAnsi="Times New Roman"/>
          <w:color w:val="000000"/>
        </w:rPr>
        <w:t xml:space="preserve"> Letonia</w:t>
      </w:r>
    </w:p>
    <w:p w14:paraId="68D5199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52435DF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Kristine  LOMAKINA</w:t>
      </w:r>
      <w:proofErr w:type="gramEnd"/>
    </w:p>
    <w:p w14:paraId="7D77C73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State Plant Protection Service of Latvia</w:t>
      </w:r>
      <w:r>
        <w:rPr>
          <w:rFonts w:ascii="Times New Roman" w:hAnsi="Times New Roman"/>
          <w:color w:val="000000"/>
        </w:rPr>
        <w:br/>
        <w:t>Riga</w:t>
      </w:r>
    </w:p>
    <w:p w14:paraId="7722223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7388138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Ringolds</w:t>
      </w:r>
      <w:proofErr w:type="spellEnd"/>
      <w:r>
        <w:rPr>
          <w:rFonts w:ascii="Times New Roman" w:hAnsi="Times New Roman"/>
          <w:b/>
          <w:color w:val="000000"/>
        </w:rPr>
        <w:t xml:space="preserve">  ARNITIS</w:t>
      </w:r>
      <w:proofErr w:type="gramEnd"/>
    </w:p>
    <w:p w14:paraId="46617FF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Expert</w:t>
      </w:r>
      <w:r>
        <w:rPr>
          <w:rFonts w:ascii="Times New Roman" w:hAnsi="Times New Roman"/>
          <w:color w:val="000000"/>
        </w:rPr>
        <w:br/>
        <w:t>State Plant Protection Service of Latvia</w:t>
      </w:r>
      <w:r>
        <w:rPr>
          <w:rFonts w:ascii="Times New Roman" w:hAnsi="Times New Roman"/>
          <w:color w:val="000000"/>
        </w:rPr>
        <w:br/>
        <w:t>Riga</w:t>
      </w:r>
    </w:p>
    <w:p w14:paraId="257674C1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Lebanon Liban Líbano</w:t>
      </w:r>
    </w:p>
    <w:p w14:paraId="4C69E40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55DF188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Rania  ELHAYEK</w:t>
      </w:r>
      <w:proofErr w:type="gramEnd"/>
    </w:p>
    <w:p w14:paraId="5007B41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Cheffe</w:t>
      </w:r>
      <w:r w:rsidRPr="007F5AFB">
        <w:rPr>
          <w:rFonts w:ascii="Times New Roman" w:hAnsi="Times New Roman"/>
          <w:color w:val="000000"/>
          <w:lang w:val="fr-FR"/>
        </w:rPr>
        <w:br/>
        <w:t>Service d'Importation, d'Exportation et de la Quarantaine Agricole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br/>
        <w:t>Beyrouth</w:t>
      </w:r>
    </w:p>
    <w:p w14:paraId="5294AD59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 xml:space="preserve">Lesotho </w:t>
      </w:r>
      <w:proofErr w:type="spellStart"/>
      <w:r>
        <w:rPr>
          <w:rFonts w:ascii="Times New Roman" w:hAnsi="Times New Roman"/>
          <w:color w:val="000000"/>
        </w:rPr>
        <w:t>Lesotho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Lesotho</w:t>
      </w:r>
      <w:proofErr w:type="spellEnd"/>
    </w:p>
    <w:p w14:paraId="2CCB04C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0382164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Lebeko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Victor  SELLO</w:t>
      </w:r>
      <w:proofErr w:type="gramEnd"/>
    </w:p>
    <w:p w14:paraId="309DD4D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31FC4D7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735DCD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Lefulesele</w:t>
      </w:r>
      <w:proofErr w:type="spellEnd"/>
      <w:r>
        <w:rPr>
          <w:rFonts w:ascii="Times New Roman" w:hAnsi="Times New Roman"/>
          <w:b/>
          <w:color w:val="000000"/>
        </w:rPr>
        <w:t xml:space="preserve">  LEBESA</w:t>
      </w:r>
      <w:proofErr w:type="gramEnd"/>
    </w:p>
    <w:p w14:paraId="2866574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IPPC Focal Point</w:t>
      </w:r>
      <w:r>
        <w:rPr>
          <w:rFonts w:ascii="Times New Roman" w:hAnsi="Times New Roman"/>
          <w:color w:val="000000"/>
        </w:rPr>
        <w:br/>
        <w:t>Director</w:t>
      </w:r>
      <w:r>
        <w:rPr>
          <w:rFonts w:ascii="Times New Roman" w:hAnsi="Times New Roman"/>
          <w:color w:val="000000"/>
        </w:rPr>
        <w:br/>
        <w:t>Agricultural Research Department</w:t>
      </w:r>
      <w:r>
        <w:rPr>
          <w:rFonts w:ascii="Times New Roman" w:hAnsi="Times New Roman"/>
          <w:color w:val="000000"/>
        </w:rPr>
        <w:br/>
        <w:t>Ministry of Agriculture, Food Security and Nutrition</w:t>
      </w:r>
      <w:r>
        <w:rPr>
          <w:rFonts w:ascii="Times New Roman" w:hAnsi="Times New Roman"/>
          <w:color w:val="000000"/>
        </w:rPr>
        <w:br/>
        <w:t>Maseru</w:t>
      </w:r>
    </w:p>
    <w:p w14:paraId="792E646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Khare </w:t>
      </w:r>
      <w:proofErr w:type="gramStart"/>
      <w:r>
        <w:rPr>
          <w:rFonts w:ascii="Times New Roman" w:hAnsi="Times New Roman"/>
          <w:b/>
          <w:color w:val="000000"/>
        </w:rPr>
        <w:t>Sixtus  MOFILIKOANE</w:t>
      </w:r>
      <w:proofErr w:type="gramEnd"/>
    </w:p>
    <w:p w14:paraId="03CFA78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505BB319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Liberia Libéria Liberia</w:t>
      </w:r>
    </w:p>
    <w:p w14:paraId="68F2AEF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12FB86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Solomon C.  HEDD-WILLIAMS</w:t>
      </w:r>
    </w:p>
    <w:p w14:paraId="5EC27D3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Minister</w:t>
      </w:r>
      <w:r>
        <w:rPr>
          <w:rFonts w:ascii="Times New Roman" w:hAnsi="Times New Roman"/>
          <w:color w:val="000000"/>
        </w:rPr>
        <w:br/>
        <w:t>Department of Technical Services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Monrovia</w:t>
      </w:r>
    </w:p>
    <w:p w14:paraId="6649B3F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489EB8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Nyaa-</w:t>
      </w:r>
      <w:proofErr w:type="gramStart"/>
      <w:r>
        <w:rPr>
          <w:rFonts w:ascii="Times New Roman" w:hAnsi="Times New Roman"/>
          <w:b/>
          <w:color w:val="000000"/>
        </w:rPr>
        <w:t>Lua  KAPU</w:t>
      </w:r>
      <w:proofErr w:type="gramEnd"/>
    </w:p>
    <w:p w14:paraId="2A1DDAA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Plant Disease specialist</w:t>
      </w:r>
      <w:r>
        <w:rPr>
          <w:rFonts w:ascii="Times New Roman" w:hAnsi="Times New Roman"/>
          <w:color w:val="000000"/>
        </w:rPr>
        <w:br/>
        <w:t>Director</w:t>
      </w:r>
      <w:r>
        <w:rPr>
          <w:rFonts w:ascii="Times New Roman" w:hAnsi="Times New Roman"/>
          <w:color w:val="000000"/>
        </w:rPr>
        <w:br/>
        <w:t>National Plant and Animal Quarantine Services Division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Monrovia</w:t>
      </w:r>
    </w:p>
    <w:p w14:paraId="565B455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Lawrence T.  MASSAQUOI</w:t>
      </w:r>
    </w:p>
    <w:p w14:paraId="067FE55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Assistant Director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Monrovia</w:t>
      </w:r>
    </w:p>
    <w:p w14:paraId="738CE535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Libya </w:t>
      </w:r>
      <w:proofErr w:type="spellStart"/>
      <w:r>
        <w:rPr>
          <w:rFonts w:ascii="Times New Roman" w:hAnsi="Times New Roman"/>
          <w:color w:val="000000"/>
        </w:rPr>
        <w:t>Libye</w:t>
      </w:r>
      <w:proofErr w:type="spellEnd"/>
      <w:r>
        <w:rPr>
          <w:rFonts w:ascii="Times New Roman" w:hAnsi="Times New Roman"/>
          <w:color w:val="000000"/>
        </w:rPr>
        <w:t xml:space="preserve"> Libia</w:t>
      </w:r>
    </w:p>
    <w:p w14:paraId="7F42167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564C8F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Ali Amin Ahmed </w:t>
      </w:r>
      <w:proofErr w:type="gramStart"/>
      <w:r>
        <w:rPr>
          <w:rFonts w:ascii="Times New Roman" w:hAnsi="Times New Roman"/>
          <w:b/>
          <w:color w:val="000000"/>
        </w:rPr>
        <w:t>Ali  KAFU</w:t>
      </w:r>
      <w:proofErr w:type="gramEnd"/>
    </w:p>
    <w:p w14:paraId="267DAD2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3E69793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F5BA24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Mohamed A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A</w:t>
      </w:r>
      <w:proofErr w:type="spellEnd"/>
      <w:r>
        <w:rPr>
          <w:rFonts w:ascii="Times New Roman" w:hAnsi="Times New Roman"/>
          <w:b/>
          <w:color w:val="000000"/>
        </w:rPr>
        <w:t xml:space="preserve">  KHALAF</w:t>
      </w:r>
      <w:proofErr w:type="gramEnd"/>
    </w:p>
    <w:p w14:paraId="296D1DD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Chairman</w:t>
      </w:r>
      <w:r>
        <w:rPr>
          <w:rFonts w:ascii="Times New Roman" w:hAnsi="Times New Roman"/>
          <w:color w:val="000000"/>
        </w:rPr>
        <w:br/>
        <w:t>Management Committee of the National Center for Plant Protection and Quarantine</w:t>
      </w:r>
      <w:r>
        <w:rPr>
          <w:rFonts w:ascii="Times New Roman" w:hAnsi="Times New Roman"/>
          <w:color w:val="000000"/>
        </w:rPr>
        <w:br/>
        <w:t>Tripoli</w:t>
      </w:r>
    </w:p>
    <w:p w14:paraId="5A1F773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Abdulmaeed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Abdulaziz  ELBAGDADI</w:t>
      </w:r>
      <w:proofErr w:type="gramEnd"/>
    </w:p>
    <w:p w14:paraId="042E0B5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Member of the Management</w:t>
      </w:r>
      <w:r>
        <w:rPr>
          <w:rFonts w:ascii="Times New Roman" w:hAnsi="Times New Roman"/>
          <w:color w:val="000000"/>
        </w:rPr>
        <w:br/>
        <w:t>National Center for Plant Protection and Quarantine and IPPC focal Point</w:t>
      </w:r>
      <w:r>
        <w:rPr>
          <w:rFonts w:ascii="Times New Roman" w:hAnsi="Times New Roman"/>
          <w:color w:val="000000"/>
        </w:rPr>
        <w:br/>
        <w:t>Tripoli</w:t>
      </w:r>
    </w:p>
    <w:p w14:paraId="7576F56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Feras Fathi </w:t>
      </w:r>
      <w:proofErr w:type="gramStart"/>
      <w:r>
        <w:rPr>
          <w:rFonts w:ascii="Times New Roman" w:hAnsi="Times New Roman"/>
          <w:b/>
          <w:color w:val="000000"/>
        </w:rPr>
        <w:t>R  TAHER</w:t>
      </w:r>
      <w:proofErr w:type="gramEnd"/>
    </w:p>
    <w:p w14:paraId="6FB2667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Transport, Communications and Field Equipment Department</w:t>
      </w:r>
      <w:r>
        <w:rPr>
          <w:rFonts w:ascii="Times New Roman" w:hAnsi="Times New Roman"/>
          <w:color w:val="000000"/>
        </w:rPr>
        <w:br/>
        <w:t>National Center for Plant Protection and Quarantine</w:t>
      </w:r>
      <w:r>
        <w:rPr>
          <w:rFonts w:ascii="Times New Roman" w:hAnsi="Times New Roman"/>
          <w:color w:val="000000"/>
        </w:rPr>
        <w:br/>
        <w:t>Tripoli</w:t>
      </w:r>
    </w:p>
    <w:p w14:paraId="2A118D1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Osamah Mohamed </w:t>
      </w:r>
      <w:proofErr w:type="gramStart"/>
      <w:r>
        <w:rPr>
          <w:rFonts w:ascii="Times New Roman" w:hAnsi="Times New Roman"/>
          <w:b/>
          <w:color w:val="000000"/>
        </w:rPr>
        <w:t>Omar  ALTHALOUTI</w:t>
      </w:r>
      <w:proofErr w:type="gramEnd"/>
    </w:p>
    <w:p w14:paraId="7E5F800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Committee Affairs Office</w:t>
      </w:r>
      <w:r>
        <w:rPr>
          <w:rFonts w:ascii="Times New Roman" w:hAnsi="Times New Roman"/>
          <w:color w:val="000000"/>
        </w:rPr>
        <w:br/>
        <w:t>National Center for Plant Protection and Quarantine</w:t>
      </w:r>
      <w:r>
        <w:rPr>
          <w:rFonts w:ascii="Times New Roman" w:hAnsi="Times New Roman"/>
          <w:color w:val="000000"/>
        </w:rPr>
        <w:br/>
        <w:t>Tripoli</w:t>
      </w:r>
    </w:p>
    <w:p w14:paraId="30C06FDB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lastRenderedPageBreak/>
        <w:t>Lithuania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Lituanie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Lituania</w:t>
      </w:r>
      <w:proofErr w:type="spellEnd"/>
    </w:p>
    <w:p w14:paraId="618FE53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8598C2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Rasa  ŽITKUVIENĖ</w:t>
      </w:r>
      <w:proofErr w:type="gramEnd"/>
    </w:p>
    <w:p w14:paraId="4E639DB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Phytosanitary Division</w:t>
      </w:r>
      <w:r>
        <w:rPr>
          <w:rFonts w:ascii="Times New Roman" w:hAnsi="Times New Roman"/>
          <w:color w:val="000000"/>
        </w:rPr>
        <w:br/>
        <w:t>The State Plant Service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Vilnius</w:t>
      </w:r>
    </w:p>
    <w:p w14:paraId="5EA59F7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2E35DF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Rasa  RIMKUTĖ</w:t>
      </w:r>
      <w:proofErr w:type="gramEnd"/>
    </w:p>
    <w:p w14:paraId="379990DF" w14:textId="77777777" w:rsidR="00531098" w:rsidRDefault="009149FA">
      <w:pPr>
        <w:spacing w:line="240" w:lineRule="auto"/>
      </w:pPr>
      <w:proofErr w:type="spellStart"/>
      <w:r>
        <w:rPr>
          <w:rFonts w:ascii="Times New Roman" w:hAnsi="Times New Roman"/>
          <w:color w:val="000000"/>
        </w:rPr>
        <w:t>Councellor</w:t>
      </w:r>
      <w:proofErr w:type="spellEnd"/>
      <w:r>
        <w:rPr>
          <w:rFonts w:ascii="Times New Roman" w:hAnsi="Times New Roman"/>
          <w:color w:val="000000"/>
        </w:rPr>
        <w:br/>
        <w:t>Embassy of the Republic of Lithuania</w:t>
      </w:r>
      <w:r>
        <w:rPr>
          <w:rFonts w:ascii="Times New Roman" w:hAnsi="Times New Roman"/>
          <w:color w:val="000000"/>
        </w:rPr>
        <w:br/>
        <w:t>Rome</w:t>
      </w:r>
    </w:p>
    <w:p w14:paraId="19578C5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Gintaras  LAPINSKAS</w:t>
      </w:r>
      <w:proofErr w:type="gramEnd"/>
    </w:p>
    <w:p w14:paraId="4EAE8F9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Adviser</w:t>
      </w:r>
      <w:r>
        <w:rPr>
          <w:rFonts w:ascii="Times New Roman" w:hAnsi="Times New Roman"/>
          <w:color w:val="000000"/>
        </w:rPr>
        <w:br/>
        <w:t>Phytosanitary Division of the State Plant Service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Vilnius</w:t>
      </w:r>
    </w:p>
    <w:p w14:paraId="19C83681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Malawi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Malawi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Malawi</w:t>
      </w:r>
      <w:proofErr w:type="spellEnd"/>
    </w:p>
    <w:p w14:paraId="30DFBCB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258A29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David  KAMANGIRA</w:t>
      </w:r>
      <w:proofErr w:type="gramEnd"/>
    </w:p>
    <w:p w14:paraId="6D630F7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Deputy Director</w:t>
      </w:r>
      <w:r>
        <w:rPr>
          <w:rFonts w:ascii="Times New Roman" w:hAnsi="Times New Roman"/>
          <w:color w:val="000000"/>
        </w:rPr>
        <w:br/>
        <w:t>Department of Agricultural Research Services</w:t>
      </w:r>
      <w:r>
        <w:rPr>
          <w:rFonts w:ascii="Times New Roman" w:hAnsi="Times New Roman"/>
          <w:color w:val="000000"/>
        </w:rPr>
        <w:br/>
        <w:t>Lilongwe</w:t>
      </w:r>
    </w:p>
    <w:p w14:paraId="0C561FEE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Malaysia Malaisie Malasia</w:t>
      </w:r>
    </w:p>
    <w:p w14:paraId="5F13A82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025DC7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Zahid  RASTAM</w:t>
      </w:r>
      <w:proofErr w:type="gramEnd"/>
    </w:p>
    <w:p w14:paraId="1786CED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Ambassador 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29B8F3C1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76C060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Emelia   TAY LING IMM</w:t>
      </w:r>
    </w:p>
    <w:p w14:paraId="46314A3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Agriculture Counsellor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6BF8CE8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Anwar </w:t>
      </w:r>
      <w:proofErr w:type="gramStart"/>
      <w:r>
        <w:rPr>
          <w:rFonts w:ascii="Times New Roman" w:hAnsi="Times New Roman"/>
          <w:b/>
          <w:color w:val="000000"/>
        </w:rPr>
        <w:t>Faiz  BIN</w:t>
      </w:r>
      <w:proofErr w:type="gramEnd"/>
      <w:r>
        <w:rPr>
          <w:rFonts w:ascii="Times New Roman" w:hAnsi="Times New Roman"/>
          <w:b/>
          <w:color w:val="000000"/>
        </w:rPr>
        <w:t xml:space="preserve"> OTHMAN</w:t>
      </w:r>
    </w:p>
    <w:p w14:paraId="431749B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Secretary (Agriculture)</w:t>
      </w:r>
      <w:r>
        <w:rPr>
          <w:rFonts w:ascii="Times New Roman" w:hAnsi="Times New Roman"/>
          <w:color w:val="000000"/>
        </w:rPr>
        <w:br/>
        <w:t>Embassy of Malaysia</w:t>
      </w:r>
      <w:r>
        <w:rPr>
          <w:rFonts w:ascii="Times New Roman" w:hAnsi="Times New Roman"/>
          <w:color w:val="000000"/>
        </w:rPr>
        <w:br/>
        <w:t>Rome</w:t>
      </w:r>
    </w:p>
    <w:p w14:paraId="6F73A7F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Nor </w:t>
      </w:r>
      <w:proofErr w:type="gramStart"/>
      <w:r>
        <w:rPr>
          <w:rFonts w:ascii="Times New Roman" w:hAnsi="Times New Roman"/>
          <w:b/>
          <w:color w:val="000000"/>
        </w:rPr>
        <w:t>Sam  BINTI</w:t>
      </w:r>
      <w:proofErr w:type="gramEnd"/>
      <w:r>
        <w:rPr>
          <w:rFonts w:ascii="Times New Roman" w:hAnsi="Times New Roman"/>
          <w:b/>
          <w:color w:val="000000"/>
        </w:rPr>
        <w:t xml:space="preserve"> ALWI</w:t>
      </w:r>
    </w:p>
    <w:p w14:paraId="42FF178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 of Agriculture</w:t>
      </w:r>
      <w:r>
        <w:rPr>
          <w:rFonts w:ascii="Times New Roman" w:hAnsi="Times New Roman"/>
          <w:color w:val="000000"/>
        </w:rPr>
        <w:br/>
        <w:t>Ministry of Agriculture and Food Security</w:t>
      </w:r>
      <w:r>
        <w:rPr>
          <w:rFonts w:ascii="Times New Roman" w:hAnsi="Times New Roman"/>
          <w:color w:val="000000"/>
        </w:rPr>
        <w:br/>
        <w:t>Putrajaya</w:t>
      </w:r>
    </w:p>
    <w:p w14:paraId="4F357E0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Siti Nor </w:t>
      </w:r>
      <w:proofErr w:type="gramStart"/>
      <w:r>
        <w:rPr>
          <w:rFonts w:ascii="Times New Roman" w:hAnsi="Times New Roman"/>
          <w:b/>
          <w:color w:val="000000"/>
        </w:rPr>
        <w:t>Azah  BINTI</w:t>
      </w:r>
      <w:proofErr w:type="gramEnd"/>
      <w:r>
        <w:rPr>
          <w:rFonts w:ascii="Times New Roman" w:hAnsi="Times New Roman"/>
          <w:b/>
          <w:color w:val="000000"/>
        </w:rPr>
        <w:t xml:space="preserve"> AYOB</w:t>
      </w:r>
    </w:p>
    <w:p w14:paraId="5230243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Assistant Director</w:t>
      </w:r>
      <w:r>
        <w:rPr>
          <w:rFonts w:ascii="Times New Roman" w:hAnsi="Times New Roman"/>
          <w:color w:val="000000"/>
        </w:rPr>
        <w:br/>
        <w:t>Ministry of Agriculture and Food Security</w:t>
      </w:r>
      <w:r>
        <w:rPr>
          <w:rFonts w:ascii="Times New Roman" w:hAnsi="Times New Roman"/>
          <w:color w:val="000000"/>
        </w:rPr>
        <w:br/>
        <w:t>Putrajaya</w:t>
      </w:r>
    </w:p>
    <w:p w14:paraId="1BEB084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Mali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Mali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Malí</w:t>
      </w:r>
    </w:p>
    <w:p w14:paraId="22A8AC7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BEDE917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Yacouba  DIAKITE</w:t>
      </w:r>
      <w:proofErr w:type="gramEnd"/>
    </w:p>
    <w:p w14:paraId="3113DB3E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Ambassadeur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61CEA2B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4F45A52B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Amadou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Baba  MAIGA</w:t>
      </w:r>
      <w:proofErr w:type="gramEnd"/>
    </w:p>
    <w:p w14:paraId="3DDE362B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Deuxième 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adjoint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10D0D768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Halidou  MOHOMODOU</w:t>
      </w:r>
      <w:proofErr w:type="gramEnd"/>
    </w:p>
    <w:p w14:paraId="36E464B5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 Général</w:t>
      </w:r>
      <w:r w:rsidRPr="007F5AFB">
        <w:rPr>
          <w:rFonts w:ascii="Times New Roman" w:hAnsi="Times New Roman"/>
          <w:color w:val="000000"/>
          <w:lang w:val="fr-FR"/>
        </w:rPr>
        <w:br/>
        <w:t>Office de Protection des Végétaux</w:t>
      </w:r>
    </w:p>
    <w:p w14:paraId="72F848DF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lastRenderedPageBreak/>
        <w:t>Mr Ousmane   CAMARA</w:t>
      </w:r>
    </w:p>
    <w:p w14:paraId="3A107A0A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 National Adjoint de l`Agriculture</w:t>
      </w:r>
      <w:r w:rsidRPr="007F5AFB">
        <w:rPr>
          <w:rFonts w:ascii="Times New Roman" w:hAnsi="Times New Roman"/>
          <w:color w:val="000000"/>
          <w:lang w:val="fr-FR"/>
        </w:rPr>
        <w:br/>
        <w:t>Direction Nationale de l`Agriculture</w:t>
      </w:r>
      <w:r w:rsidRPr="007F5AFB">
        <w:rPr>
          <w:rFonts w:ascii="Times New Roman" w:hAnsi="Times New Roman"/>
          <w:color w:val="000000"/>
          <w:lang w:val="fr-FR"/>
        </w:rPr>
        <w:br/>
        <w:t>Bamako</w:t>
      </w:r>
    </w:p>
    <w:p w14:paraId="2526A22F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Malta Malte Malta</w:t>
      </w:r>
    </w:p>
    <w:p w14:paraId="5628A2A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FF5396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Marica  GATT</w:t>
      </w:r>
      <w:proofErr w:type="gramEnd"/>
    </w:p>
    <w:p w14:paraId="2DA943D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Plant Health Officer</w:t>
      </w:r>
      <w:r>
        <w:rPr>
          <w:rFonts w:ascii="Times New Roman" w:hAnsi="Times New Roman"/>
          <w:color w:val="000000"/>
        </w:rPr>
        <w:br/>
        <w:t>Ministry of Agriculture, Fisheries and Animal Rights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Qormi</w:t>
      </w:r>
      <w:proofErr w:type="spellEnd"/>
    </w:p>
    <w:p w14:paraId="519BA9B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5BCB27A0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Melanie  FARRUGIA</w:t>
      </w:r>
      <w:proofErr w:type="gramEnd"/>
    </w:p>
    <w:p w14:paraId="1BBC03E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attaché</w:t>
      </w:r>
      <w:r>
        <w:rPr>
          <w:rFonts w:ascii="Times New Roman" w:hAnsi="Times New Roman"/>
          <w:color w:val="000000"/>
        </w:rPr>
        <w:br/>
        <w:t>Embassy of the Republic of Malta</w:t>
      </w:r>
      <w:r>
        <w:rPr>
          <w:rFonts w:ascii="Times New Roman" w:hAnsi="Times New Roman"/>
          <w:color w:val="000000"/>
        </w:rPr>
        <w:br/>
        <w:t>Rome</w:t>
      </w:r>
    </w:p>
    <w:p w14:paraId="16EED2DF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Mauritania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Mauritanie Mauritania</w:t>
      </w:r>
    </w:p>
    <w:p w14:paraId="631C6497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34BDBCE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Sidi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Mohamed  OULD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DHEHBY</w:t>
      </w:r>
    </w:p>
    <w:p w14:paraId="203C5DB5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>Bureau des mesures phytosanitaires</w:t>
      </w:r>
      <w:r w:rsidRPr="007F5AFB">
        <w:rPr>
          <w:rFonts w:ascii="Times New Roman" w:hAnsi="Times New Roman"/>
          <w:color w:val="000000"/>
          <w:lang w:val="fr-FR"/>
        </w:rPr>
        <w:br/>
        <w:t>Point focal</w:t>
      </w:r>
      <w:r w:rsidRPr="007F5AFB">
        <w:rPr>
          <w:rFonts w:ascii="Times New Roman" w:hAnsi="Times New Roman"/>
          <w:color w:val="000000"/>
          <w:lang w:val="fr-FR"/>
        </w:rPr>
        <w:br/>
        <w:t>Mauritanie</w:t>
      </w:r>
    </w:p>
    <w:p w14:paraId="46E3A37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2604289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Mohamed  TOLBA</w:t>
      </w:r>
      <w:proofErr w:type="gramEnd"/>
    </w:p>
    <w:p w14:paraId="0894E599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Premier Conseiller</w:t>
      </w:r>
      <w:r w:rsidRPr="007F5AFB">
        <w:rPr>
          <w:rFonts w:ascii="Times New Roman" w:hAnsi="Times New Roman"/>
          <w:color w:val="000000"/>
          <w:lang w:val="fr-FR"/>
        </w:rPr>
        <w:br/>
        <w:t>Ambassade de la République islamique de Mauritanie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5338C46C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Mexico Mexique México</w:t>
      </w:r>
    </w:p>
    <w:p w14:paraId="43D432A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EA8458D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Francisco  RAMÍREZ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Y RAMÍREZ</w:t>
      </w:r>
    </w:p>
    <w:p w14:paraId="588108FD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Director General de Sanidad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Vegetal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Servicio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Nacional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Sanidad,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Inocuidad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y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Calidad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Agroalimentaria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Ciudad de México</w:t>
      </w:r>
    </w:p>
    <w:p w14:paraId="6942B8C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FB7DFEB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Laura Elena  CARRILLO CUBILLAS</w:t>
      </w:r>
    </w:p>
    <w:p w14:paraId="0C161F9A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Embajadora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47C719A2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José Luis  DELGADO CRESPO</w:t>
      </w:r>
    </w:p>
    <w:p w14:paraId="3C2F28A7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Adjunto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78376F79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Hoffmann  BLASSIO SÁNCHEZ</w:t>
      </w:r>
    </w:p>
    <w:p w14:paraId="01BC68E0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Subdirector de Armonización y Evaluación Internacional</w:t>
      </w:r>
      <w:r w:rsidRPr="007F5AFB">
        <w:rPr>
          <w:rFonts w:ascii="Times New Roman" w:hAnsi="Times New Roman"/>
          <w:color w:val="000000"/>
          <w:lang w:val="it-IT"/>
        </w:rPr>
        <w:br/>
        <w:t>Servicio Nacional de Sanidad, Inocuidad y Calidad Agroalimentaria</w:t>
      </w:r>
      <w:r w:rsidRPr="007F5AFB">
        <w:rPr>
          <w:rFonts w:ascii="Times New Roman" w:hAnsi="Times New Roman"/>
          <w:color w:val="000000"/>
          <w:lang w:val="it-IT"/>
        </w:rPr>
        <w:br/>
        <w:t>Ciudad de México</w:t>
      </w:r>
    </w:p>
    <w:p w14:paraId="34100CDA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Margarita  OLIVA HURTADO</w:t>
      </w:r>
    </w:p>
    <w:p w14:paraId="66C9D8DE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Encargada de Área, Dirección General de Sanidad Vegetal</w:t>
      </w:r>
      <w:r w:rsidRPr="007F5AFB">
        <w:rPr>
          <w:rFonts w:ascii="Times New Roman" w:hAnsi="Times New Roman"/>
          <w:color w:val="000000"/>
          <w:lang w:val="it-IT"/>
        </w:rPr>
        <w:br/>
        <w:t>Servicio Nacional de Sanidad, Inocuidad y Calidad Agroalimentaria</w:t>
      </w:r>
      <w:r w:rsidRPr="007F5AFB">
        <w:rPr>
          <w:rFonts w:ascii="Times New Roman" w:hAnsi="Times New Roman"/>
          <w:color w:val="000000"/>
          <w:lang w:val="it-IT"/>
        </w:rPr>
        <w:br/>
        <w:t>Ciudad de México</w:t>
      </w:r>
    </w:p>
    <w:p w14:paraId="6891AD0A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Mongolia </w:t>
      </w:r>
      <w:proofErr w:type="spellStart"/>
      <w:r>
        <w:rPr>
          <w:rFonts w:ascii="Times New Roman" w:hAnsi="Times New Roman"/>
          <w:color w:val="000000"/>
        </w:rPr>
        <w:t>Mongolie</w:t>
      </w:r>
      <w:proofErr w:type="spellEnd"/>
      <w:r>
        <w:rPr>
          <w:rFonts w:ascii="Times New Roman" w:hAnsi="Times New Roman"/>
          <w:color w:val="000000"/>
        </w:rPr>
        <w:t xml:space="preserve"> Mongolia</w:t>
      </w:r>
    </w:p>
    <w:p w14:paraId="37A8442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4D4B7F1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Ulambaatar</w:t>
      </w:r>
      <w:proofErr w:type="spellEnd"/>
      <w:r>
        <w:rPr>
          <w:rFonts w:ascii="Times New Roman" w:hAnsi="Times New Roman"/>
          <w:b/>
          <w:color w:val="000000"/>
        </w:rPr>
        <w:t xml:space="preserve">  EMEEL</w:t>
      </w:r>
      <w:proofErr w:type="gramEnd"/>
    </w:p>
    <w:p w14:paraId="6458211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Plant Protection Organization of Mongolia</w:t>
      </w:r>
      <w:r>
        <w:rPr>
          <w:rFonts w:ascii="Times New Roman" w:hAnsi="Times New Roman"/>
          <w:color w:val="000000"/>
        </w:rPr>
        <w:br/>
        <w:t>Ulaanbaatar</w:t>
      </w:r>
    </w:p>
    <w:p w14:paraId="23F9AFD1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lastRenderedPageBreak/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CDABD9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Solongo  ENKHNASAN</w:t>
      </w:r>
      <w:proofErr w:type="gramEnd"/>
    </w:p>
    <w:p w14:paraId="2EA738F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Chamber of Commerce</w:t>
      </w:r>
      <w:r>
        <w:rPr>
          <w:rFonts w:ascii="Times New Roman" w:hAnsi="Times New Roman"/>
          <w:color w:val="000000"/>
        </w:rPr>
        <w:br/>
        <w:t>Plant Protection Organization of Mongolia</w:t>
      </w:r>
      <w:r>
        <w:rPr>
          <w:rFonts w:ascii="Times New Roman" w:hAnsi="Times New Roman"/>
          <w:color w:val="000000"/>
        </w:rPr>
        <w:br/>
        <w:t>Ulaanbaatar</w:t>
      </w:r>
    </w:p>
    <w:p w14:paraId="60406A8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Oyunsuvd</w:t>
      </w:r>
      <w:proofErr w:type="spellEnd"/>
      <w:r>
        <w:rPr>
          <w:rFonts w:ascii="Times New Roman" w:hAnsi="Times New Roman"/>
          <w:b/>
          <w:color w:val="000000"/>
        </w:rPr>
        <w:t xml:space="preserve">  ENKHBOLD</w:t>
      </w:r>
      <w:proofErr w:type="gramEnd"/>
    </w:p>
    <w:p w14:paraId="2243123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Foreign Relations and Public Affairs Officer</w:t>
      </w:r>
      <w:r>
        <w:rPr>
          <w:rFonts w:ascii="Times New Roman" w:hAnsi="Times New Roman"/>
          <w:color w:val="000000"/>
        </w:rPr>
        <w:br/>
        <w:t>Plant Protection Organization of Mongolia</w:t>
      </w:r>
      <w:r>
        <w:rPr>
          <w:rFonts w:ascii="Times New Roman" w:hAnsi="Times New Roman"/>
          <w:color w:val="000000"/>
        </w:rPr>
        <w:br/>
        <w:t>Ulaanbaatar</w:t>
      </w:r>
    </w:p>
    <w:p w14:paraId="021D72D0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Morocco Maroc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Marruecos</w:t>
      </w:r>
      <w:proofErr w:type="spellEnd"/>
    </w:p>
    <w:p w14:paraId="3ECA51F5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2B6E6EA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Youssef  BALLA</w:t>
      </w:r>
      <w:proofErr w:type="gramEnd"/>
    </w:p>
    <w:p w14:paraId="6DC597B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Ambassadeur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505A394C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054EF27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Abdellah  LARHMAID</w:t>
      </w:r>
      <w:proofErr w:type="gramEnd"/>
    </w:p>
    <w:p w14:paraId="45677D24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Ministre plénipotentiaire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adjoint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2E389CFB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Hicham  SAOUD</w:t>
      </w:r>
      <w:proofErr w:type="gramEnd"/>
    </w:p>
    <w:p w14:paraId="4CEB06ED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Sante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Vegetale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et du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Controle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des Semences et Plants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Office National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Securite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Sanitaire des Produits Alimentaires </w:t>
      </w:r>
      <w:r w:rsidRPr="007F5AFB">
        <w:rPr>
          <w:rFonts w:ascii="Times New Roman" w:hAnsi="Times New Roman"/>
          <w:color w:val="000000"/>
          <w:lang w:val="fr-FR"/>
        </w:rPr>
        <w:br/>
        <w:t>Rabat</w:t>
      </w:r>
    </w:p>
    <w:p w14:paraId="6F757F5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Barik  DRIS</w:t>
      </w:r>
      <w:proofErr w:type="gramEnd"/>
    </w:p>
    <w:p w14:paraId="09A35D9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Chef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Division de la Protection des Végétaux  </w:t>
      </w:r>
      <w:r w:rsidRPr="007F5AFB">
        <w:rPr>
          <w:rFonts w:ascii="Times New Roman" w:hAnsi="Times New Roman"/>
          <w:color w:val="000000"/>
          <w:lang w:val="fr-FR"/>
        </w:rPr>
        <w:br/>
        <w:t>Office National de Sécurité Sanitaire des Produits Alimentaires</w:t>
      </w:r>
      <w:r w:rsidRPr="007F5AFB">
        <w:rPr>
          <w:rFonts w:ascii="Times New Roman" w:hAnsi="Times New Roman"/>
          <w:color w:val="000000"/>
          <w:lang w:val="fr-FR"/>
        </w:rPr>
        <w:br/>
        <w:t>Rabat</w:t>
      </w:r>
    </w:p>
    <w:p w14:paraId="5B4A1ED4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Yahya  BOUZID</w:t>
      </w:r>
      <w:proofErr w:type="gramEnd"/>
    </w:p>
    <w:p w14:paraId="458D94F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suppléant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63989B6C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Mozambique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Mozambique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Mozambique</w:t>
      </w:r>
      <w:proofErr w:type="spellEnd"/>
    </w:p>
    <w:p w14:paraId="708F7A50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B54477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Afonso </w:t>
      </w:r>
      <w:proofErr w:type="gramStart"/>
      <w:r>
        <w:rPr>
          <w:rFonts w:ascii="Times New Roman" w:hAnsi="Times New Roman"/>
          <w:b/>
          <w:color w:val="000000"/>
        </w:rPr>
        <w:t>Ernesto  SITOLE</w:t>
      </w:r>
      <w:proofErr w:type="gramEnd"/>
    </w:p>
    <w:p w14:paraId="7B46C2E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Technician</w:t>
      </w:r>
      <w:r>
        <w:rPr>
          <w:rFonts w:ascii="Times New Roman" w:hAnsi="Times New Roman"/>
          <w:color w:val="000000"/>
        </w:rPr>
        <w:br/>
        <w:t>Focal Point IPPC</w:t>
      </w:r>
      <w:r>
        <w:rPr>
          <w:rFonts w:ascii="Times New Roman" w:hAnsi="Times New Roman"/>
          <w:color w:val="000000"/>
        </w:rPr>
        <w:br/>
        <w:t>Plant Protection Department</w:t>
      </w:r>
      <w:r>
        <w:rPr>
          <w:rFonts w:ascii="Times New Roman" w:hAnsi="Times New Roman"/>
          <w:color w:val="000000"/>
        </w:rPr>
        <w:br/>
        <w:t>Ministry of Agriculture, Environment and Fisheries</w:t>
      </w:r>
      <w:r>
        <w:rPr>
          <w:rFonts w:ascii="Times New Roman" w:hAnsi="Times New Roman"/>
          <w:color w:val="000000"/>
        </w:rPr>
        <w:br/>
        <w:t>Maputo</w:t>
      </w:r>
    </w:p>
    <w:p w14:paraId="64AFD881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Namibia Namibie Namibia</w:t>
      </w:r>
    </w:p>
    <w:p w14:paraId="4911BCE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887F2C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Violet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Nambile</w:t>
      </w:r>
      <w:proofErr w:type="spellEnd"/>
      <w:r>
        <w:rPr>
          <w:rFonts w:ascii="Times New Roman" w:hAnsi="Times New Roman"/>
          <w:b/>
          <w:color w:val="000000"/>
        </w:rPr>
        <w:t xml:space="preserve">  SIMATAA</w:t>
      </w:r>
      <w:proofErr w:type="gramEnd"/>
    </w:p>
    <w:p w14:paraId="2279C3D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Director</w:t>
      </w:r>
      <w:r>
        <w:rPr>
          <w:rFonts w:ascii="Times New Roman" w:hAnsi="Times New Roman"/>
          <w:color w:val="000000"/>
        </w:rPr>
        <w:br/>
        <w:t>National Plant Protection Organization</w:t>
      </w:r>
      <w:r>
        <w:rPr>
          <w:rFonts w:ascii="Times New Roman" w:hAnsi="Times New Roman"/>
          <w:color w:val="000000"/>
        </w:rPr>
        <w:br/>
        <w:t>Ministry of Agriculture, Fisheries, Water, and Land Reforms</w:t>
      </w:r>
      <w:r>
        <w:rPr>
          <w:rFonts w:ascii="Times New Roman" w:hAnsi="Times New Roman"/>
          <w:color w:val="000000"/>
        </w:rPr>
        <w:br/>
        <w:t>Windhoek</w:t>
      </w:r>
    </w:p>
    <w:p w14:paraId="345AD92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1C48D8E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Elliot-</w:t>
      </w:r>
      <w:proofErr w:type="gramStart"/>
      <w:r>
        <w:rPr>
          <w:rFonts w:ascii="Times New Roman" w:hAnsi="Times New Roman"/>
          <w:b/>
          <w:color w:val="000000"/>
        </w:rPr>
        <w:t>Juliet  POHAMBA</w:t>
      </w:r>
      <w:proofErr w:type="gramEnd"/>
    </w:p>
    <w:p w14:paraId="31B4D5F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Agricultural Scientific Officer</w:t>
      </w:r>
      <w:r>
        <w:rPr>
          <w:rFonts w:ascii="Times New Roman" w:hAnsi="Times New Roman"/>
          <w:color w:val="000000"/>
        </w:rPr>
        <w:br/>
        <w:t>National Plant Protection Organization</w:t>
      </w:r>
      <w:r>
        <w:rPr>
          <w:rFonts w:ascii="Times New Roman" w:hAnsi="Times New Roman"/>
          <w:color w:val="000000"/>
        </w:rPr>
        <w:br/>
        <w:t>Ministry of Agriculture, Fisheries, Water, and Land Reforms</w:t>
      </w:r>
      <w:r>
        <w:rPr>
          <w:rFonts w:ascii="Times New Roman" w:hAnsi="Times New Roman"/>
          <w:color w:val="000000"/>
        </w:rPr>
        <w:br/>
        <w:t>Windhoek</w:t>
      </w:r>
    </w:p>
    <w:p w14:paraId="0180BD8C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 xml:space="preserve">Nepal </w:t>
      </w:r>
      <w:proofErr w:type="spellStart"/>
      <w:r>
        <w:rPr>
          <w:rFonts w:ascii="Times New Roman" w:hAnsi="Times New Roman"/>
          <w:color w:val="000000"/>
        </w:rPr>
        <w:t>Népal</w:t>
      </w:r>
      <w:proofErr w:type="spellEnd"/>
      <w:r>
        <w:rPr>
          <w:rFonts w:ascii="Times New Roman" w:hAnsi="Times New Roman"/>
          <w:color w:val="000000"/>
        </w:rPr>
        <w:t xml:space="preserve"> Nepal</w:t>
      </w:r>
    </w:p>
    <w:p w14:paraId="42F4576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32CA2FC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Bhoj </w:t>
      </w:r>
      <w:proofErr w:type="gramStart"/>
      <w:r>
        <w:rPr>
          <w:rFonts w:ascii="Times New Roman" w:hAnsi="Times New Roman"/>
          <w:b/>
          <w:color w:val="000000"/>
        </w:rPr>
        <w:t>Raj  SAPKOTA</w:t>
      </w:r>
      <w:proofErr w:type="gramEnd"/>
    </w:p>
    <w:p w14:paraId="119812C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</w:t>
      </w:r>
      <w:r>
        <w:rPr>
          <w:rFonts w:ascii="Times New Roman" w:hAnsi="Times New Roman"/>
          <w:color w:val="000000"/>
        </w:rPr>
        <w:br/>
        <w:t>Joint Secretary</w:t>
      </w:r>
      <w:r>
        <w:rPr>
          <w:rFonts w:ascii="Times New Roman" w:hAnsi="Times New Roman"/>
          <w:color w:val="000000"/>
        </w:rPr>
        <w:br/>
        <w:t>Plant Quarantine and Pesticide Management Center</w:t>
      </w:r>
      <w:r>
        <w:rPr>
          <w:rFonts w:ascii="Times New Roman" w:hAnsi="Times New Roman"/>
          <w:color w:val="000000"/>
        </w:rPr>
        <w:br/>
        <w:t>Ministry of Agriculture and Livestock Development</w:t>
      </w:r>
      <w:r>
        <w:rPr>
          <w:rFonts w:ascii="Times New Roman" w:hAnsi="Times New Roman"/>
          <w:color w:val="000000"/>
        </w:rPr>
        <w:br/>
        <w:t>Kathmandu</w:t>
      </w:r>
    </w:p>
    <w:p w14:paraId="12143CB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Netherlands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(Kingdom of the) Pays-Bas (Royaume des)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Países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Bajos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(Reino de los)</w:t>
      </w:r>
    </w:p>
    <w:p w14:paraId="2D69568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D2A298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Marco  TRAA</w:t>
      </w:r>
      <w:proofErr w:type="gramEnd"/>
    </w:p>
    <w:p w14:paraId="1588E74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Chief </w:t>
      </w:r>
      <w:r>
        <w:rPr>
          <w:rFonts w:ascii="Times New Roman" w:hAnsi="Times New Roman"/>
          <w:color w:val="000000"/>
        </w:rPr>
        <w:br/>
        <w:t>Plant Health Officer for Policy Affairs</w:t>
      </w:r>
      <w:r>
        <w:rPr>
          <w:rFonts w:ascii="Times New Roman" w:hAnsi="Times New Roman"/>
          <w:color w:val="000000"/>
        </w:rPr>
        <w:br/>
        <w:t>Ministry of Agriculture, Fisheries, Food Security and Nature</w:t>
      </w:r>
      <w:r>
        <w:rPr>
          <w:rFonts w:ascii="Times New Roman" w:hAnsi="Times New Roman"/>
          <w:color w:val="000000"/>
        </w:rPr>
        <w:br/>
        <w:t>The Hague</w:t>
      </w:r>
    </w:p>
    <w:p w14:paraId="401C8B12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220FFEF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Thorwald  GEUZE</w:t>
      </w:r>
      <w:proofErr w:type="gramEnd"/>
    </w:p>
    <w:p w14:paraId="5AB42F6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Plant Health Officer</w:t>
      </w:r>
      <w:r>
        <w:rPr>
          <w:rFonts w:ascii="Times New Roman" w:hAnsi="Times New Roman"/>
          <w:color w:val="000000"/>
        </w:rPr>
        <w:br/>
        <w:t xml:space="preserve">Netherlands Food and Consumer Product Safety Authority </w:t>
      </w:r>
      <w:r>
        <w:rPr>
          <w:rFonts w:ascii="Times New Roman" w:hAnsi="Times New Roman"/>
          <w:color w:val="000000"/>
        </w:rPr>
        <w:br/>
        <w:t>The Hague</w:t>
      </w:r>
    </w:p>
    <w:p w14:paraId="4D8A6F2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Corné</w:t>
      </w:r>
      <w:proofErr w:type="spellEnd"/>
      <w:r>
        <w:rPr>
          <w:rFonts w:ascii="Times New Roman" w:hAnsi="Times New Roman"/>
          <w:b/>
          <w:color w:val="000000"/>
        </w:rPr>
        <w:t xml:space="preserve">  VAN</w:t>
      </w:r>
      <w:proofErr w:type="gramEnd"/>
      <w:r>
        <w:rPr>
          <w:rFonts w:ascii="Times New Roman" w:hAnsi="Times New Roman"/>
          <w:b/>
          <w:color w:val="000000"/>
        </w:rPr>
        <w:t xml:space="preserve"> ALPHEN</w:t>
      </w:r>
    </w:p>
    <w:p w14:paraId="52D83AD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 xml:space="preserve">National Plant Protection Organization Netherlands Food and Consumer Product Safety Authority </w:t>
      </w:r>
      <w:r>
        <w:rPr>
          <w:rFonts w:ascii="Times New Roman" w:hAnsi="Times New Roman"/>
          <w:color w:val="000000"/>
        </w:rPr>
        <w:br/>
        <w:t>Wageningen</w:t>
      </w:r>
    </w:p>
    <w:p w14:paraId="4C55F8A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Meeuwes  BROUWER</w:t>
      </w:r>
      <w:proofErr w:type="gramEnd"/>
    </w:p>
    <w:p w14:paraId="1930575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Phytosanitary Officer</w:t>
      </w:r>
      <w:r>
        <w:rPr>
          <w:rFonts w:ascii="Times New Roman" w:hAnsi="Times New Roman"/>
          <w:color w:val="000000"/>
        </w:rPr>
        <w:br/>
        <w:t>Ministry of Agriculture, Fisheries, Food Security and Nature</w:t>
      </w:r>
      <w:r>
        <w:rPr>
          <w:rFonts w:ascii="Times New Roman" w:hAnsi="Times New Roman"/>
          <w:color w:val="000000"/>
        </w:rPr>
        <w:br/>
        <w:t>The Hague</w:t>
      </w:r>
    </w:p>
    <w:p w14:paraId="6E935B1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Maikel  AVESKAMP</w:t>
      </w:r>
      <w:proofErr w:type="gramEnd"/>
    </w:p>
    <w:p w14:paraId="2619EA2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Senior Plant Health Officer </w:t>
      </w:r>
      <w:r>
        <w:rPr>
          <w:rFonts w:ascii="Times New Roman" w:hAnsi="Times New Roman"/>
          <w:color w:val="000000"/>
        </w:rPr>
        <w:br/>
        <w:t>Netherlands Food and Consumer Product Safety Authority</w:t>
      </w:r>
      <w:r>
        <w:rPr>
          <w:rFonts w:ascii="Times New Roman" w:hAnsi="Times New Roman"/>
          <w:color w:val="000000"/>
        </w:rPr>
        <w:br/>
        <w:t>The Hague</w:t>
      </w:r>
    </w:p>
    <w:p w14:paraId="4B37C22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New Zealand Nouvelle-Zélande Nueva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Zelandia</w:t>
      </w:r>
      <w:proofErr w:type="spellEnd"/>
    </w:p>
    <w:p w14:paraId="351FA3D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9DE256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Lisa  WINTHROP</w:t>
      </w:r>
      <w:proofErr w:type="gramEnd"/>
    </w:p>
    <w:p w14:paraId="7A4D011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Biosecurity Import and Export Standards</w:t>
      </w:r>
      <w:r>
        <w:rPr>
          <w:rFonts w:ascii="Times New Roman" w:hAnsi="Times New Roman"/>
          <w:color w:val="000000"/>
        </w:rPr>
        <w:br/>
        <w:t>Wellington</w:t>
      </w:r>
    </w:p>
    <w:p w14:paraId="7730673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6F46CF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Lihong  ZHU</w:t>
      </w:r>
      <w:proofErr w:type="gramEnd"/>
    </w:p>
    <w:p w14:paraId="3A0429C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Contact Point</w:t>
      </w:r>
      <w:r>
        <w:rPr>
          <w:rFonts w:ascii="Times New Roman" w:hAnsi="Times New Roman"/>
          <w:color w:val="000000"/>
        </w:rPr>
        <w:br/>
        <w:t>International Plant Protection Convention</w:t>
      </w:r>
      <w:r>
        <w:rPr>
          <w:rFonts w:ascii="Times New Roman" w:hAnsi="Times New Roman"/>
          <w:color w:val="000000"/>
        </w:rPr>
        <w:br/>
        <w:t>Rome</w:t>
      </w:r>
    </w:p>
    <w:p w14:paraId="4CC4658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Joanne  WILSON</w:t>
      </w:r>
      <w:proofErr w:type="gramEnd"/>
    </w:p>
    <w:p w14:paraId="2578C86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Principal Adviser</w:t>
      </w:r>
      <w:r>
        <w:rPr>
          <w:rFonts w:ascii="Times New Roman" w:hAnsi="Times New Roman"/>
          <w:color w:val="000000"/>
        </w:rPr>
        <w:br/>
        <w:t>Office of the Chief Biosecurity Officer</w:t>
      </w:r>
    </w:p>
    <w:p w14:paraId="25AC429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Joanna  HESLOP</w:t>
      </w:r>
      <w:proofErr w:type="gramEnd"/>
    </w:p>
    <w:p w14:paraId="5C83D01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Chargé </w:t>
      </w:r>
      <w:proofErr w:type="spellStart"/>
      <w:r>
        <w:rPr>
          <w:rFonts w:ascii="Times New Roman" w:hAnsi="Times New Roman"/>
          <w:color w:val="000000"/>
        </w:rPr>
        <w:t>d'Affaires</w:t>
      </w:r>
      <w:proofErr w:type="spellEnd"/>
      <w:r>
        <w:rPr>
          <w:rFonts w:ascii="Times New Roman" w:hAnsi="Times New Roman"/>
          <w:color w:val="000000"/>
        </w:rPr>
        <w:br/>
        <w:t>Embassy of New Zealand</w:t>
      </w:r>
      <w:r>
        <w:rPr>
          <w:rFonts w:ascii="Times New Roman" w:hAnsi="Times New Roman"/>
          <w:color w:val="000000"/>
        </w:rPr>
        <w:br/>
        <w:t>Rome</w:t>
      </w:r>
    </w:p>
    <w:p w14:paraId="47D3848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Anne  WIETHEGER</w:t>
      </w:r>
      <w:proofErr w:type="gramEnd"/>
    </w:p>
    <w:p w14:paraId="1891393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 Primary Industries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64DCA74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 xml:space="preserve">Niger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Niger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Níger</w:t>
      </w:r>
    </w:p>
    <w:p w14:paraId="415C903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7148FA7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Oumar  SIDI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IBRAHIM</w:t>
      </w:r>
    </w:p>
    <w:p w14:paraId="0AD7CA12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Ambassadeur</w:t>
      </w:r>
      <w:r w:rsidRPr="007F5AFB">
        <w:rPr>
          <w:rFonts w:ascii="Times New Roman" w:hAnsi="Times New Roman"/>
          <w:color w:val="000000"/>
          <w:lang w:val="fr-FR"/>
        </w:rPr>
        <w:br/>
        <w:t>Représentant permanent auprès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136FC432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41C679B9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Moustapha  ABDOU</w:t>
      </w:r>
      <w:proofErr w:type="gramEnd"/>
    </w:p>
    <w:p w14:paraId="76387396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Deuxième Conseiller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 permanent adjoint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6EB7495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Mano  ISSA</w:t>
      </w:r>
      <w:proofErr w:type="gramEnd"/>
    </w:p>
    <w:p w14:paraId="08854E39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</w:t>
      </w:r>
      <w:r w:rsidRPr="007F5AFB">
        <w:rPr>
          <w:rFonts w:ascii="Times New Roman" w:hAnsi="Times New Roman"/>
          <w:color w:val="000000"/>
          <w:lang w:val="fr-FR"/>
        </w:rPr>
        <w:br/>
        <w:t>Direction Générale de la Protection des Végétaux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 xml:space="preserve"> et de l'élevage</w:t>
      </w:r>
      <w:r w:rsidRPr="007F5AFB">
        <w:rPr>
          <w:rFonts w:ascii="Times New Roman" w:hAnsi="Times New Roman"/>
          <w:color w:val="000000"/>
          <w:lang w:val="fr-FR"/>
        </w:rPr>
        <w:br/>
        <w:t>Niamey</w:t>
      </w:r>
    </w:p>
    <w:p w14:paraId="7D169C6C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Nigeria Nigéria Nigeria</w:t>
      </w:r>
    </w:p>
    <w:p w14:paraId="677BD285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44818C1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Vincent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Ikape  ISEGBE</w:t>
      </w:r>
      <w:proofErr w:type="gramEnd"/>
    </w:p>
    <w:p w14:paraId="2CEA4ED3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Comptroller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General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Nigeria Agricultural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Quarantine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Service</w:t>
      </w:r>
      <w:r w:rsidRPr="007F5AFB">
        <w:rPr>
          <w:rFonts w:ascii="Times New Roman" w:hAnsi="Times New Roman"/>
          <w:color w:val="000000"/>
          <w:lang w:val="fr-FR"/>
        </w:rPr>
        <w:br/>
        <w:t>Abuja</w:t>
      </w:r>
    </w:p>
    <w:p w14:paraId="33DEBCA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02F8683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Jeremiah </w:t>
      </w:r>
      <w:proofErr w:type="gramStart"/>
      <w:r>
        <w:rPr>
          <w:rFonts w:ascii="Times New Roman" w:hAnsi="Times New Roman"/>
          <w:b/>
          <w:color w:val="000000"/>
        </w:rPr>
        <w:t>Ochiwu  OMIRIGBE</w:t>
      </w:r>
      <w:proofErr w:type="gramEnd"/>
    </w:p>
    <w:p w14:paraId="0EC341D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Assistant Comptroller</w:t>
      </w:r>
      <w:r>
        <w:rPr>
          <w:rFonts w:ascii="Times New Roman" w:hAnsi="Times New Roman"/>
          <w:color w:val="000000"/>
        </w:rPr>
        <w:br/>
        <w:t>Nigeria Agricultural Quarantine Service</w:t>
      </w:r>
      <w:r>
        <w:rPr>
          <w:rFonts w:ascii="Times New Roman" w:hAnsi="Times New Roman"/>
          <w:color w:val="000000"/>
        </w:rPr>
        <w:br/>
        <w:t>Abuja</w:t>
      </w:r>
    </w:p>
    <w:p w14:paraId="73C123C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Vincent  ISEGBE</w:t>
      </w:r>
      <w:proofErr w:type="gramEnd"/>
    </w:p>
    <w:p w14:paraId="538772B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Comptroller General</w:t>
      </w:r>
      <w:r>
        <w:rPr>
          <w:rFonts w:ascii="Times New Roman" w:hAnsi="Times New Roman"/>
          <w:color w:val="000000"/>
        </w:rPr>
        <w:br/>
        <w:t>Nigerian Agricultural Quarantine Service</w:t>
      </w:r>
      <w:r>
        <w:rPr>
          <w:rFonts w:ascii="Times New Roman" w:hAnsi="Times New Roman"/>
          <w:color w:val="000000"/>
        </w:rPr>
        <w:br/>
        <w:t>Abuja</w:t>
      </w:r>
    </w:p>
    <w:p w14:paraId="0E49EC3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Jeremiah  OMIRIGBE</w:t>
      </w:r>
      <w:proofErr w:type="gramEnd"/>
    </w:p>
    <w:p w14:paraId="44F7EA3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Assistant Comptroller of Quarantine</w:t>
      </w:r>
      <w:r>
        <w:rPr>
          <w:rFonts w:ascii="Times New Roman" w:hAnsi="Times New Roman"/>
          <w:color w:val="000000"/>
        </w:rPr>
        <w:br/>
        <w:t>Nigeria Agricultural Quarantine Service</w:t>
      </w:r>
      <w:r>
        <w:rPr>
          <w:rFonts w:ascii="Times New Roman" w:hAnsi="Times New Roman"/>
          <w:color w:val="000000"/>
        </w:rPr>
        <w:br/>
        <w:t>Abuja</w:t>
      </w:r>
    </w:p>
    <w:p w14:paraId="75E16A4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Yaya Adisa </w:t>
      </w:r>
      <w:proofErr w:type="gramStart"/>
      <w:r>
        <w:rPr>
          <w:rFonts w:ascii="Times New Roman" w:hAnsi="Times New Roman"/>
          <w:b/>
          <w:color w:val="000000"/>
        </w:rPr>
        <w:t>Olaitan  OLANIRAN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</w:p>
    <w:p w14:paraId="63B7941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Minister 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4B81B55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Oman </w:t>
      </w:r>
      <w:proofErr w:type="spellStart"/>
      <w:r>
        <w:rPr>
          <w:rFonts w:ascii="Times New Roman" w:hAnsi="Times New Roman"/>
          <w:color w:val="000000"/>
        </w:rPr>
        <w:t>Oman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Omán</w:t>
      </w:r>
      <w:proofErr w:type="spellEnd"/>
    </w:p>
    <w:p w14:paraId="75FD467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0856B7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Rashid  ALGHAFRI</w:t>
      </w:r>
      <w:proofErr w:type="gramEnd"/>
    </w:p>
    <w:p w14:paraId="6977C60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of Plant Quarantine Department</w:t>
      </w:r>
      <w:r>
        <w:rPr>
          <w:rFonts w:ascii="Times New Roman" w:hAnsi="Times New Roman"/>
          <w:color w:val="000000"/>
        </w:rPr>
        <w:br/>
        <w:t>Ministry of Agriculture, Fisheries Wealth and Water Resources</w:t>
      </w:r>
      <w:r>
        <w:rPr>
          <w:rFonts w:ascii="Times New Roman" w:hAnsi="Times New Roman"/>
          <w:color w:val="000000"/>
        </w:rPr>
        <w:br/>
        <w:t>Muscat</w:t>
      </w:r>
    </w:p>
    <w:p w14:paraId="32F4338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Pakistan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Pakistan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Pakistán</w:t>
      </w:r>
    </w:p>
    <w:p w14:paraId="5D68FAEF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F6F949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Ali  JAVED</w:t>
      </w:r>
      <w:proofErr w:type="gramEnd"/>
    </w:p>
    <w:p w14:paraId="16A34E2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1FAE37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0F56B9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Muhammad Yasir </w:t>
      </w:r>
      <w:proofErr w:type="gramStart"/>
      <w:r>
        <w:rPr>
          <w:rFonts w:ascii="Times New Roman" w:hAnsi="Times New Roman"/>
          <w:b/>
          <w:color w:val="000000"/>
        </w:rPr>
        <w:t>Hussain  KHOKHAR</w:t>
      </w:r>
      <w:proofErr w:type="gramEnd"/>
    </w:p>
    <w:p w14:paraId="422DDA3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Trade and Investment Counsellor</w:t>
      </w:r>
      <w:r>
        <w:rPr>
          <w:rFonts w:ascii="Times New Roman" w:hAnsi="Times New Roman"/>
          <w:color w:val="000000"/>
        </w:rPr>
        <w:br/>
        <w:t>Embassy of the Islamic Republic of Pakistan</w:t>
      </w:r>
      <w:r>
        <w:rPr>
          <w:rFonts w:ascii="Times New Roman" w:hAnsi="Times New Roman"/>
          <w:color w:val="000000"/>
        </w:rPr>
        <w:br/>
        <w:t>Rome</w:t>
      </w:r>
    </w:p>
    <w:p w14:paraId="7418958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Muhsin  HASAN</w:t>
      </w:r>
      <w:proofErr w:type="gramEnd"/>
    </w:p>
    <w:p w14:paraId="6E2DC61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Alternate Permanent Representative of Pakistan</w:t>
      </w:r>
      <w:r>
        <w:rPr>
          <w:rFonts w:ascii="Times New Roman" w:hAnsi="Times New Roman"/>
          <w:color w:val="000000"/>
        </w:rPr>
        <w:br/>
        <w:t>Embassy of the Islamic Republic of Pakistan</w:t>
      </w:r>
      <w:r>
        <w:rPr>
          <w:rFonts w:ascii="Times New Roman" w:hAnsi="Times New Roman"/>
          <w:color w:val="000000"/>
        </w:rPr>
        <w:br/>
        <w:t>Rome</w:t>
      </w:r>
    </w:p>
    <w:p w14:paraId="6D1657D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lastRenderedPageBreak/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Danilo  MORI</w:t>
      </w:r>
      <w:proofErr w:type="gramEnd"/>
    </w:p>
    <w:p w14:paraId="0D33F4E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Interpreter</w:t>
      </w:r>
      <w:r>
        <w:rPr>
          <w:rFonts w:ascii="Times New Roman" w:hAnsi="Times New Roman"/>
          <w:color w:val="000000"/>
        </w:rPr>
        <w:br/>
        <w:t>Embassy of the Islamic Republic of Pakistan</w:t>
      </w:r>
      <w:r>
        <w:rPr>
          <w:rFonts w:ascii="Times New Roman" w:hAnsi="Times New Roman"/>
          <w:color w:val="000000"/>
        </w:rPr>
        <w:br/>
        <w:t>Rome</w:t>
      </w:r>
    </w:p>
    <w:p w14:paraId="1D47CF4A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Panama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Panama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Panamá</w:t>
      </w:r>
    </w:p>
    <w:p w14:paraId="66E7FD4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CECA438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Francisco José  AMEGLIO SAMUDIO</w:t>
      </w:r>
    </w:p>
    <w:p w14:paraId="4D64FC38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Embajador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Rome</w:t>
      </w:r>
    </w:p>
    <w:p w14:paraId="362CBE32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D895370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Tomás Alberto  DUNCAN JURADO</w:t>
      </w:r>
    </w:p>
    <w:p w14:paraId="4852D045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Adjunto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2C0CC627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Estefani Raquel  LEWIS ORTEGA</w:t>
      </w:r>
    </w:p>
    <w:p w14:paraId="011A8CE8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Tercera Secretaria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Alterna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729C3F60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Carlos Alberto  ALVARADO ESCALA</w:t>
      </w:r>
    </w:p>
    <w:p w14:paraId="6F382E53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Misión Permanente de Panamá ante la FAO, FIDA y PMA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59561379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Katherine  BERNAL</w:t>
      </w:r>
    </w:p>
    <w:p w14:paraId="5635E365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Tercera Secretaria</w:t>
      </w:r>
      <w:r w:rsidRPr="007F5AFB">
        <w:rPr>
          <w:rFonts w:ascii="Times New Roman" w:hAnsi="Times New Roman"/>
          <w:color w:val="000000"/>
          <w:lang w:val="it-IT"/>
        </w:rPr>
        <w:br/>
        <w:t>Ministerio de Relaciones Exteriores</w:t>
      </w:r>
      <w:r w:rsidRPr="007F5AFB">
        <w:rPr>
          <w:rFonts w:ascii="Times New Roman" w:hAnsi="Times New Roman"/>
          <w:color w:val="000000"/>
          <w:lang w:val="it-IT"/>
        </w:rPr>
        <w:br/>
        <w:t>Panamá</w:t>
      </w:r>
    </w:p>
    <w:p w14:paraId="6C617CBF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Paraguay Paraguay Paraguay</w:t>
      </w:r>
    </w:p>
    <w:p w14:paraId="72FB8A2B" w14:textId="77777777" w:rsidR="00531098" w:rsidRPr="007F5AFB" w:rsidRDefault="009149FA">
      <w:pPr>
        <w:keepNext/>
        <w:spacing w:line="312" w:lineRule="auto"/>
        <w:jc w:val="center"/>
        <w:rPr>
          <w:lang w:val="it-IT"/>
        </w:rPr>
      </w:pPr>
      <w:r w:rsidRPr="007F5AFB">
        <w:rPr>
          <w:rFonts w:ascii="Times New Roman" w:hAnsi="Times New Roman"/>
          <w:i/>
          <w:color w:val="000000"/>
          <w:sz w:val="24"/>
          <w:lang w:val="it-IT"/>
        </w:rPr>
        <w:t>Head of Delegation - Chef de délégation - Jefe de Delegación</w:t>
      </w:r>
    </w:p>
    <w:p w14:paraId="36F08B48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Lucas Ariel  RETAMOZO GONZÁLEZ</w:t>
      </w:r>
    </w:p>
    <w:p w14:paraId="451C2624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Segundo Secretario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63F01CE0" w14:textId="77777777" w:rsidR="00531098" w:rsidRPr="007F5AFB" w:rsidRDefault="009149FA">
      <w:pPr>
        <w:keepNext/>
        <w:spacing w:line="312" w:lineRule="auto"/>
        <w:jc w:val="center"/>
        <w:rPr>
          <w:lang w:val="it-IT"/>
        </w:rPr>
      </w:pPr>
      <w:r w:rsidRPr="007F5AFB">
        <w:rPr>
          <w:rFonts w:ascii="Times New Roman" w:hAnsi="Times New Roman"/>
          <w:i/>
          <w:color w:val="000000"/>
          <w:sz w:val="24"/>
          <w:lang w:val="it-IT"/>
        </w:rPr>
        <w:t>Alternate - Suplente - Suppléant</w:t>
      </w:r>
    </w:p>
    <w:p w14:paraId="0D90A980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Mirian Cristina  GALEANO MARTINEZ</w:t>
      </w:r>
    </w:p>
    <w:p w14:paraId="01C34B1A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Directora de Protección Vegetal</w:t>
      </w:r>
      <w:r w:rsidRPr="007F5AFB">
        <w:rPr>
          <w:rFonts w:ascii="Times New Roman" w:hAnsi="Times New Roman"/>
          <w:color w:val="000000"/>
          <w:lang w:val="it-IT"/>
        </w:rPr>
        <w:br/>
        <w:t>Servicio Nacional de Calidad y Sanidad Vegetal y de Semillas</w:t>
      </w:r>
      <w:r w:rsidRPr="007F5AFB">
        <w:rPr>
          <w:rFonts w:ascii="Times New Roman" w:hAnsi="Times New Roman"/>
          <w:color w:val="000000"/>
          <w:lang w:val="it-IT"/>
        </w:rPr>
        <w:br/>
        <w:t>San Lorenzo</w:t>
      </w:r>
    </w:p>
    <w:p w14:paraId="3C24CF61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Peru Pérou Perú</w:t>
      </w:r>
    </w:p>
    <w:p w14:paraId="6B349926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BE440A3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Manuel José Antonio  CACHO-SOUSA VELÁSQUEZ</w:t>
      </w:r>
    </w:p>
    <w:p w14:paraId="5E90948A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Embajador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6B9F5E7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BF8612F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José Eduardo  GONZÁLEZ MANTILLA</w:t>
      </w:r>
    </w:p>
    <w:p w14:paraId="62B53372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Ministro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adjunto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5C83816A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Esteban Roberto  BERTARELLI VALCARCEL</w:t>
      </w:r>
    </w:p>
    <w:p w14:paraId="3C08BA04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35D5049E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Jennifer Lizetti  CONTRERAS ALVAREZ</w:t>
      </w:r>
    </w:p>
    <w:p w14:paraId="481F0115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 xml:space="preserve">Agregada 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alterna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68795ABE" w14:textId="77777777" w:rsidR="00531098" w:rsidRPr="0055647C" w:rsidRDefault="009149FA">
      <w:pPr>
        <w:keepNext/>
        <w:spacing w:line="240" w:lineRule="auto"/>
        <w:rPr>
          <w:lang w:val="it-IT"/>
        </w:rPr>
      </w:pPr>
      <w:r w:rsidRPr="0055647C">
        <w:rPr>
          <w:rFonts w:ascii="Times New Roman" w:hAnsi="Times New Roman"/>
          <w:b/>
          <w:color w:val="000000"/>
          <w:lang w:val="it-IT"/>
        </w:rPr>
        <w:t>Mr Orlando Antonio  DOLORES SALAS</w:t>
      </w:r>
    </w:p>
    <w:p w14:paraId="129B1C3E" w14:textId="77777777" w:rsidR="00531098" w:rsidRPr="0055647C" w:rsidRDefault="009149FA">
      <w:pPr>
        <w:spacing w:line="240" w:lineRule="auto"/>
        <w:rPr>
          <w:lang w:val="it-IT"/>
        </w:rPr>
      </w:pPr>
      <w:r w:rsidRPr="0055647C">
        <w:rPr>
          <w:rFonts w:ascii="Times New Roman" w:hAnsi="Times New Roman"/>
          <w:color w:val="000000"/>
          <w:lang w:val="it-IT"/>
        </w:rPr>
        <w:t>Director General</w:t>
      </w:r>
      <w:r w:rsidRPr="0055647C">
        <w:rPr>
          <w:rFonts w:ascii="Times New Roman" w:hAnsi="Times New Roman"/>
          <w:color w:val="000000"/>
          <w:lang w:val="it-IT"/>
        </w:rPr>
        <w:br/>
        <w:t>Sanidad Vegetal</w:t>
      </w:r>
      <w:r w:rsidRPr="0055647C">
        <w:rPr>
          <w:rFonts w:ascii="Times New Roman" w:hAnsi="Times New Roman"/>
          <w:color w:val="000000"/>
          <w:lang w:val="it-IT"/>
        </w:rPr>
        <w:br/>
        <w:t>Servicio Nacional de Sanidad Agraria</w:t>
      </w:r>
      <w:r w:rsidRPr="0055647C">
        <w:rPr>
          <w:rFonts w:ascii="Times New Roman" w:hAnsi="Times New Roman"/>
          <w:color w:val="000000"/>
          <w:lang w:val="it-IT"/>
        </w:rPr>
        <w:br/>
        <w:t>Lima</w:t>
      </w:r>
    </w:p>
    <w:p w14:paraId="63973B9B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 xml:space="preserve">Philippines </w:t>
      </w:r>
      <w:proofErr w:type="spellStart"/>
      <w:r>
        <w:rPr>
          <w:rFonts w:ascii="Times New Roman" w:hAnsi="Times New Roman"/>
          <w:color w:val="000000"/>
        </w:rPr>
        <w:t>Philippines</w:t>
      </w:r>
      <w:proofErr w:type="spellEnd"/>
      <w:r>
        <w:rPr>
          <w:rFonts w:ascii="Times New Roman" w:hAnsi="Times New Roman"/>
          <w:color w:val="000000"/>
        </w:rPr>
        <w:t xml:space="preserve"> Filipinas</w:t>
      </w:r>
    </w:p>
    <w:p w14:paraId="3BD6954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3229BB2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Gerald </w:t>
      </w:r>
      <w:proofErr w:type="gramStart"/>
      <w:r>
        <w:rPr>
          <w:rFonts w:ascii="Times New Roman" w:hAnsi="Times New Roman"/>
          <w:b/>
          <w:color w:val="000000"/>
        </w:rPr>
        <w:t>Glenn  PANGANIBAN</w:t>
      </w:r>
      <w:proofErr w:type="gramEnd"/>
    </w:p>
    <w:p w14:paraId="05FEAD4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Bureau of Plant Industry</w:t>
      </w:r>
      <w:r>
        <w:rPr>
          <w:rFonts w:ascii="Times New Roman" w:hAnsi="Times New Roman"/>
          <w:color w:val="000000"/>
        </w:rPr>
        <w:br/>
        <w:t>Department of Agriculture</w:t>
      </w:r>
      <w:r>
        <w:rPr>
          <w:rFonts w:ascii="Times New Roman" w:hAnsi="Times New Roman"/>
          <w:color w:val="000000"/>
        </w:rPr>
        <w:br/>
        <w:t>Manila</w:t>
      </w:r>
    </w:p>
    <w:p w14:paraId="16494C6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505420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Josyline</w:t>
      </w:r>
      <w:proofErr w:type="spellEnd"/>
      <w:r>
        <w:rPr>
          <w:rFonts w:ascii="Times New Roman" w:hAnsi="Times New Roman"/>
          <w:b/>
          <w:color w:val="000000"/>
        </w:rPr>
        <w:t xml:space="preserve"> C.  JAVELOSA</w:t>
      </w:r>
    </w:p>
    <w:p w14:paraId="05C2868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Agriculture Attaché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2B05C5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Carmela  RIVERA</w:t>
      </w:r>
      <w:proofErr w:type="gramEnd"/>
    </w:p>
    <w:p w14:paraId="12D320E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Area Manager </w:t>
      </w:r>
      <w:r>
        <w:rPr>
          <w:rFonts w:ascii="Times New Roman" w:hAnsi="Times New Roman"/>
          <w:color w:val="000000"/>
        </w:rPr>
        <w:br/>
        <w:t>National Plant Quarantine Services Division</w:t>
      </w:r>
      <w:r>
        <w:rPr>
          <w:rFonts w:ascii="Times New Roman" w:hAnsi="Times New Roman"/>
          <w:color w:val="000000"/>
        </w:rPr>
        <w:br/>
        <w:t>Bureau of Plant Industry</w:t>
      </w:r>
      <w:r>
        <w:rPr>
          <w:rFonts w:ascii="Times New Roman" w:hAnsi="Times New Roman"/>
          <w:color w:val="000000"/>
        </w:rPr>
        <w:br/>
        <w:t>Department of Agriculture</w:t>
      </w:r>
      <w:r>
        <w:rPr>
          <w:rFonts w:ascii="Times New Roman" w:hAnsi="Times New Roman"/>
          <w:color w:val="000000"/>
        </w:rPr>
        <w:br/>
        <w:t>Manila</w:t>
      </w:r>
    </w:p>
    <w:p w14:paraId="48A28A6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Joan </w:t>
      </w:r>
      <w:proofErr w:type="gramStart"/>
      <w:r>
        <w:rPr>
          <w:rFonts w:ascii="Times New Roman" w:hAnsi="Times New Roman"/>
          <w:b/>
          <w:color w:val="000000"/>
        </w:rPr>
        <w:t>May  TOLENTINO</w:t>
      </w:r>
      <w:proofErr w:type="gramEnd"/>
    </w:p>
    <w:p w14:paraId="1EA4394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Agriculturist</w:t>
      </w:r>
      <w:r>
        <w:rPr>
          <w:rFonts w:ascii="Times New Roman" w:hAnsi="Times New Roman"/>
          <w:color w:val="000000"/>
        </w:rPr>
        <w:br/>
        <w:t>National Plant Quarantine Services Division</w:t>
      </w:r>
      <w:r>
        <w:rPr>
          <w:rFonts w:ascii="Times New Roman" w:hAnsi="Times New Roman"/>
          <w:color w:val="000000"/>
        </w:rPr>
        <w:br/>
        <w:t>Bureau of Plant Industry</w:t>
      </w:r>
      <w:r>
        <w:rPr>
          <w:rFonts w:ascii="Times New Roman" w:hAnsi="Times New Roman"/>
          <w:color w:val="000000"/>
        </w:rPr>
        <w:br/>
        <w:t>Department of Agriculture</w:t>
      </w:r>
      <w:r>
        <w:rPr>
          <w:rFonts w:ascii="Times New Roman" w:hAnsi="Times New Roman"/>
          <w:color w:val="000000"/>
        </w:rPr>
        <w:br/>
        <w:t>Manila</w:t>
      </w:r>
    </w:p>
    <w:p w14:paraId="1D364AE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Jacqueline  NICOLAS</w:t>
      </w:r>
      <w:proofErr w:type="gramEnd"/>
    </w:p>
    <w:p w14:paraId="46E4989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Agriculture Assistant</w:t>
      </w:r>
      <w:r>
        <w:rPr>
          <w:rFonts w:ascii="Times New Roman" w:hAnsi="Times New Roman"/>
          <w:color w:val="000000"/>
        </w:rPr>
        <w:br/>
        <w:t>Office of the Agriculture Attaché</w:t>
      </w:r>
      <w:r>
        <w:rPr>
          <w:rFonts w:ascii="Times New Roman" w:hAnsi="Times New Roman"/>
          <w:color w:val="000000"/>
        </w:rPr>
        <w:br/>
        <w:t>Embassy of the Republic of the Philippines</w:t>
      </w:r>
      <w:r>
        <w:rPr>
          <w:rFonts w:ascii="Times New Roman" w:hAnsi="Times New Roman"/>
          <w:color w:val="000000"/>
        </w:rPr>
        <w:br/>
        <w:t>Rome</w:t>
      </w:r>
    </w:p>
    <w:p w14:paraId="4ABFECA5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Poland Pologne Polonia</w:t>
      </w:r>
    </w:p>
    <w:p w14:paraId="3FE64A76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0C3668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Sylwia  JURKIEWICZ</w:t>
      </w:r>
      <w:proofErr w:type="gramEnd"/>
    </w:p>
    <w:p w14:paraId="63407AA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Central Laboratory</w:t>
      </w:r>
      <w:r>
        <w:rPr>
          <w:rFonts w:ascii="Times New Roman" w:hAnsi="Times New Roman"/>
          <w:color w:val="000000"/>
        </w:rPr>
        <w:br/>
        <w:t xml:space="preserve">Chief Inspectorate of Plant Protection and Seed </w:t>
      </w:r>
      <w:r>
        <w:rPr>
          <w:rFonts w:ascii="Times New Roman" w:hAnsi="Times New Roman"/>
          <w:color w:val="000000"/>
        </w:rPr>
        <w:t>Inspection</w:t>
      </w:r>
      <w:r>
        <w:rPr>
          <w:rFonts w:ascii="Times New Roman" w:hAnsi="Times New Roman"/>
          <w:color w:val="000000"/>
        </w:rPr>
        <w:br/>
        <w:t>Warsaw</w:t>
      </w:r>
    </w:p>
    <w:p w14:paraId="3BAECC1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BD9393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Aleksander </w:t>
      </w:r>
      <w:proofErr w:type="gramStart"/>
      <w:r>
        <w:rPr>
          <w:rFonts w:ascii="Times New Roman" w:hAnsi="Times New Roman"/>
          <w:b/>
          <w:color w:val="000000"/>
        </w:rPr>
        <w:t>Michal  IWANICKI</w:t>
      </w:r>
      <w:proofErr w:type="gramEnd"/>
    </w:p>
    <w:p w14:paraId="1775EF0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 Counsellor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225F511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Marcin  RYCHLY</w:t>
      </w:r>
      <w:proofErr w:type="gramEnd"/>
    </w:p>
    <w:p w14:paraId="3DB66A4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Third Secretary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A18AD05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Republic of Korea République de Corée República de Corea</w:t>
      </w:r>
    </w:p>
    <w:p w14:paraId="3FB25044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6BE041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Kyung </w:t>
      </w:r>
      <w:proofErr w:type="gramStart"/>
      <w:r>
        <w:rPr>
          <w:rFonts w:ascii="Times New Roman" w:hAnsi="Times New Roman"/>
          <w:b/>
          <w:color w:val="000000"/>
        </w:rPr>
        <w:t>Hee  PARK</w:t>
      </w:r>
      <w:proofErr w:type="gramEnd"/>
    </w:p>
    <w:p w14:paraId="32AEBEF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Export Management Division</w:t>
      </w:r>
      <w:r>
        <w:rPr>
          <w:rFonts w:ascii="Times New Roman" w:hAnsi="Times New Roman"/>
          <w:color w:val="000000"/>
        </w:rPr>
        <w:br/>
        <w:t>Animal and Plant Quarantine Agency</w:t>
      </w:r>
      <w:r>
        <w:rPr>
          <w:rFonts w:ascii="Times New Roman" w:hAnsi="Times New Roman"/>
          <w:color w:val="000000"/>
        </w:rPr>
        <w:br/>
        <w:t>Seoul</w:t>
      </w:r>
    </w:p>
    <w:p w14:paraId="74E0EBC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73C35B7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Michi  YEA</w:t>
      </w:r>
      <w:proofErr w:type="gramEnd"/>
    </w:p>
    <w:p w14:paraId="2899847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Director</w:t>
      </w:r>
      <w:r>
        <w:rPr>
          <w:rFonts w:ascii="Times New Roman" w:hAnsi="Times New Roman"/>
          <w:color w:val="000000"/>
        </w:rPr>
        <w:br/>
        <w:t>Export Management Division</w:t>
      </w:r>
      <w:r>
        <w:rPr>
          <w:rFonts w:ascii="Times New Roman" w:hAnsi="Times New Roman"/>
          <w:color w:val="000000"/>
        </w:rPr>
        <w:br/>
        <w:t>Animal and Plant Quarantine Agency</w:t>
      </w:r>
      <w:r>
        <w:rPr>
          <w:rFonts w:ascii="Times New Roman" w:hAnsi="Times New Roman"/>
          <w:color w:val="000000"/>
        </w:rPr>
        <w:br/>
        <w:t>Seoul</w:t>
      </w:r>
    </w:p>
    <w:p w14:paraId="247C33D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Donam</w:t>
      </w:r>
      <w:proofErr w:type="spellEnd"/>
      <w:r>
        <w:rPr>
          <w:rFonts w:ascii="Times New Roman" w:hAnsi="Times New Roman"/>
          <w:b/>
          <w:color w:val="000000"/>
        </w:rPr>
        <w:t xml:space="preserve">  KIM</w:t>
      </w:r>
      <w:proofErr w:type="gramEnd"/>
    </w:p>
    <w:p w14:paraId="4BDD415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Assistant Director</w:t>
      </w:r>
      <w:r>
        <w:rPr>
          <w:rFonts w:ascii="Times New Roman" w:hAnsi="Times New Roman"/>
          <w:color w:val="000000"/>
        </w:rPr>
        <w:br/>
        <w:t>Export Management Division</w:t>
      </w:r>
      <w:r>
        <w:rPr>
          <w:rFonts w:ascii="Times New Roman" w:hAnsi="Times New Roman"/>
          <w:color w:val="000000"/>
        </w:rPr>
        <w:br/>
        <w:t>Animal and Plant Quarantine Agency</w:t>
      </w:r>
      <w:r>
        <w:rPr>
          <w:rFonts w:ascii="Times New Roman" w:hAnsi="Times New Roman"/>
          <w:color w:val="000000"/>
        </w:rPr>
        <w:br/>
        <w:t>Seoul</w:t>
      </w:r>
    </w:p>
    <w:p w14:paraId="022104C6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 xml:space="preserve">Russian Federation Fédération de Russie </w:t>
      </w:r>
      <w:proofErr w:type="spellStart"/>
      <w:r>
        <w:rPr>
          <w:rFonts w:ascii="Times New Roman" w:hAnsi="Times New Roman"/>
          <w:color w:val="000000"/>
        </w:rPr>
        <w:t>Federación</w:t>
      </w:r>
      <w:proofErr w:type="spellEnd"/>
      <w:r>
        <w:rPr>
          <w:rFonts w:ascii="Times New Roman" w:hAnsi="Times New Roman"/>
          <w:color w:val="000000"/>
        </w:rPr>
        <w:t xml:space="preserve"> de Rusia</w:t>
      </w:r>
    </w:p>
    <w:p w14:paraId="47C0C2B2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8FA0B4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Yulia  SHVABAUSKENE</w:t>
      </w:r>
      <w:proofErr w:type="gramEnd"/>
    </w:p>
    <w:p w14:paraId="3B902AE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Head</w:t>
      </w:r>
      <w:r>
        <w:rPr>
          <w:rFonts w:ascii="Times New Roman" w:hAnsi="Times New Roman"/>
          <w:color w:val="000000"/>
        </w:rPr>
        <w:br/>
        <w:t xml:space="preserve">Federal Service for Veterinary and Phytosanitary Surveillance </w:t>
      </w:r>
      <w:r>
        <w:rPr>
          <w:rFonts w:ascii="Times New Roman" w:hAnsi="Times New Roman"/>
          <w:color w:val="000000"/>
        </w:rPr>
        <w:br/>
        <w:t>Moscow</w:t>
      </w:r>
    </w:p>
    <w:p w14:paraId="24CB37B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23251FC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Kseniia</w:t>
      </w:r>
      <w:proofErr w:type="spellEnd"/>
      <w:r>
        <w:rPr>
          <w:rFonts w:ascii="Times New Roman" w:hAnsi="Times New Roman"/>
          <w:b/>
          <w:color w:val="000000"/>
        </w:rPr>
        <w:t xml:space="preserve">  MAKSIMOVA</w:t>
      </w:r>
      <w:proofErr w:type="gramEnd"/>
    </w:p>
    <w:p w14:paraId="623FF26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Advisor to the Head</w:t>
      </w:r>
      <w:r>
        <w:rPr>
          <w:rFonts w:ascii="Times New Roman" w:hAnsi="Times New Roman"/>
          <w:color w:val="000000"/>
        </w:rPr>
        <w:br/>
        <w:t xml:space="preserve">Federal Service for Veterinary and Phytosanitary Surveillance </w:t>
      </w:r>
      <w:r>
        <w:rPr>
          <w:rFonts w:ascii="Times New Roman" w:hAnsi="Times New Roman"/>
          <w:color w:val="000000"/>
        </w:rPr>
        <w:br/>
        <w:t>Moscow</w:t>
      </w:r>
    </w:p>
    <w:p w14:paraId="4A43113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Victoria  BOCHAROVA</w:t>
      </w:r>
      <w:proofErr w:type="gramEnd"/>
    </w:p>
    <w:p w14:paraId="09F9375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Second Secretary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38CDBB5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Anna  SAVINA</w:t>
      </w:r>
      <w:proofErr w:type="gramEnd"/>
    </w:p>
    <w:p w14:paraId="47988FD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Interpreter</w:t>
      </w:r>
      <w:r>
        <w:rPr>
          <w:rFonts w:ascii="Times New Roman" w:hAnsi="Times New Roman"/>
          <w:color w:val="000000"/>
        </w:rPr>
        <w:br/>
        <w:t>FSI Centre for Agricultural Products Quality Assurance</w:t>
      </w:r>
      <w:r>
        <w:rPr>
          <w:rFonts w:ascii="Times New Roman" w:hAnsi="Times New Roman"/>
          <w:color w:val="000000"/>
        </w:rPr>
        <w:br/>
        <w:t>Moscow</w:t>
      </w:r>
    </w:p>
    <w:p w14:paraId="42D2C40F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Rwanda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Rwanda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Rwanda</w:t>
      </w:r>
      <w:proofErr w:type="spellEnd"/>
    </w:p>
    <w:p w14:paraId="2AB83995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885E39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Teddy  MUTONI</w:t>
      </w:r>
      <w:proofErr w:type="gramEnd"/>
    </w:p>
    <w:p w14:paraId="437814B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Agriculture Plant Health and Quarantine Specialist</w:t>
      </w:r>
      <w:r>
        <w:rPr>
          <w:rFonts w:ascii="Times New Roman" w:hAnsi="Times New Roman"/>
          <w:color w:val="000000"/>
        </w:rPr>
        <w:br/>
        <w:t>Plant Variety and Breeders' Rights Registrar</w:t>
      </w:r>
      <w:r>
        <w:rPr>
          <w:rFonts w:ascii="Times New Roman" w:hAnsi="Times New Roman"/>
          <w:color w:val="000000"/>
        </w:rPr>
        <w:br/>
        <w:t xml:space="preserve">Rwanda Inspectorate, Competition, and Consumer Protection Authority </w:t>
      </w:r>
      <w:r>
        <w:rPr>
          <w:rFonts w:ascii="Times New Roman" w:hAnsi="Times New Roman"/>
          <w:color w:val="000000"/>
        </w:rPr>
        <w:br/>
        <w:t>Kigali</w:t>
      </w:r>
    </w:p>
    <w:p w14:paraId="70C028D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Samoa </w:t>
      </w:r>
      <w:proofErr w:type="spellStart"/>
      <w:r>
        <w:rPr>
          <w:rFonts w:ascii="Times New Roman" w:hAnsi="Times New Roman"/>
          <w:color w:val="000000"/>
        </w:rPr>
        <w:t>Samoa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Samoa</w:t>
      </w:r>
      <w:proofErr w:type="spellEnd"/>
    </w:p>
    <w:p w14:paraId="16ECABC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087F20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Afele</w:t>
      </w:r>
      <w:proofErr w:type="spellEnd"/>
      <w:r>
        <w:rPr>
          <w:rFonts w:ascii="Times New Roman" w:hAnsi="Times New Roman"/>
          <w:b/>
          <w:color w:val="000000"/>
        </w:rPr>
        <w:t xml:space="preserve">  FAIILAGI</w:t>
      </w:r>
      <w:proofErr w:type="gramEnd"/>
    </w:p>
    <w:p w14:paraId="4A5DABF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Assistant Chief Executive Officer</w:t>
      </w:r>
      <w:r>
        <w:rPr>
          <w:rFonts w:ascii="Times New Roman" w:hAnsi="Times New Roman"/>
          <w:color w:val="000000"/>
        </w:rPr>
        <w:br/>
        <w:t>Biosecurity Division</w:t>
      </w:r>
      <w:r>
        <w:rPr>
          <w:rFonts w:ascii="Times New Roman" w:hAnsi="Times New Roman"/>
          <w:color w:val="000000"/>
        </w:rPr>
        <w:br/>
        <w:t>Ministry of Agriculture and Fisheries</w:t>
      </w:r>
      <w:r>
        <w:rPr>
          <w:rFonts w:ascii="Times New Roman" w:hAnsi="Times New Roman"/>
          <w:color w:val="000000"/>
        </w:rPr>
        <w:br/>
        <w:t>Apia</w:t>
      </w:r>
    </w:p>
    <w:p w14:paraId="069C3639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Saudi Arabia Arabie saoudite Arabia Saudita</w:t>
      </w:r>
    </w:p>
    <w:p w14:paraId="31D8E15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84A1FD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Talal bin </w:t>
      </w:r>
      <w:proofErr w:type="gramStart"/>
      <w:r>
        <w:rPr>
          <w:rFonts w:ascii="Times New Roman" w:hAnsi="Times New Roman"/>
          <w:b/>
          <w:color w:val="000000"/>
        </w:rPr>
        <w:t>Abdallah  AL</w:t>
      </w:r>
      <w:proofErr w:type="gramEnd"/>
      <w:r>
        <w:rPr>
          <w:rFonts w:ascii="Times New Roman" w:hAnsi="Times New Roman"/>
          <w:b/>
          <w:color w:val="000000"/>
        </w:rPr>
        <w:t xml:space="preserve"> MUTAIRI</w:t>
      </w:r>
    </w:p>
    <w:p w14:paraId="7EB3AB3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Officer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Weqaa</w:t>
      </w:r>
      <w:proofErr w:type="spellEnd"/>
      <w:r>
        <w:rPr>
          <w:rFonts w:ascii="Times New Roman" w:hAnsi="Times New Roman"/>
          <w:color w:val="000000"/>
        </w:rPr>
        <w:t xml:space="preserve"> Center</w:t>
      </w:r>
      <w:r>
        <w:rPr>
          <w:rFonts w:ascii="Times New Roman" w:hAnsi="Times New Roman"/>
          <w:color w:val="000000"/>
        </w:rPr>
        <w:br/>
        <w:t>Riyad</w:t>
      </w:r>
    </w:p>
    <w:p w14:paraId="4DBCDE82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Senegal Sénégal Senegal</w:t>
      </w:r>
    </w:p>
    <w:p w14:paraId="61B1069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F5738E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Waly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Binetou</w:t>
      </w:r>
      <w:proofErr w:type="spellEnd"/>
      <w:r>
        <w:rPr>
          <w:rFonts w:ascii="Times New Roman" w:hAnsi="Times New Roman"/>
          <w:b/>
          <w:color w:val="000000"/>
        </w:rPr>
        <w:t xml:space="preserve">  FALL</w:t>
      </w:r>
      <w:proofErr w:type="gramEnd"/>
      <w:r>
        <w:rPr>
          <w:rFonts w:ascii="Times New Roman" w:hAnsi="Times New Roman"/>
          <w:b/>
          <w:color w:val="000000"/>
        </w:rPr>
        <w:t xml:space="preserve"> EP SENE</w:t>
      </w:r>
    </w:p>
    <w:p w14:paraId="302FED63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Cheffe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 la souveraineté alimentaire et de l'élevage</w:t>
      </w:r>
      <w:r w:rsidRPr="007F5AFB">
        <w:rPr>
          <w:rFonts w:ascii="Times New Roman" w:hAnsi="Times New Roman"/>
          <w:color w:val="000000"/>
          <w:lang w:val="fr-FR"/>
        </w:rPr>
        <w:br/>
        <w:t>Dakar</w:t>
      </w:r>
    </w:p>
    <w:p w14:paraId="39B2AA29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Sierra Leone Sierra Leone Sierra Leona</w:t>
      </w:r>
    </w:p>
    <w:p w14:paraId="1636AD6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AA71F5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Alie Hindolo </w:t>
      </w:r>
      <w:proofErr w:type="gramStart"/>
      <w:r>
        <w:rPr>
          <w:rFonts w:ascii="Times New Roman" w:hAnsi="Times New Roman"/>
          <w:b/>
          <w:color w:val="000000"/>
        </w:rPr>
        <w:t>Dembeh  MANSARAY</w:t>
      </w:r>
      <w:proofErr w:type="gramEnd"/>
    </w:p>
    <w:p w14:paraId="0869F4B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Head </w:t>
      </w:r>
      <w:r>
        <w:rPr>
          <w:rFonts w:ascii="Times New Roman" w:hAnsi="Times New Roman"/>
          <w:color w:val="000000"/>
        </w:rPr>
        <w:br/>
        <w:t>Ministry of Agriculture and Food Security</w:t>
      </w:r>
      <w:r>
        <w:rPr>
          <w:rFonts w:ascii="Times New Roman" w:hAnsi="Times New Roman"/>
          <w:color w:val="000000"/>
        </w:rPr>
        <w:br/>
        <w:t>Freetown</w:t>
      </w:r>
    </w:p>
    <w:p w14:paraId="63DD0AF5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 xml:space="preserve">Singapore </w:t>
      </w:r>
      <w:proofErr w:type="spellStart"/>
      <w:r>
        <w:rPr>
          <w:rFonts w:ascii="Times New Roman" w:hAnsi="Times New Roman"/>
          <w:color w:val="000000"/>
        </w:rPr>
        <w:t>Singapour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Singapur</w:t>
      </w:r>
      <w:proofErr w:type="spellEnd"/>
    </w:p>
    <w:p w14:paraId="31FA3EFC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684F053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Sophianne</w:t>
      </w:r>
      <w:proofErr w:type="spellEnd"/>
      <w:r>
        <w:rPr>
          <w:rFonts w:ascii="Times New Roman" w:hAnsi="Times New Roman"/>
          <w:b/>
          <w:color w:val="000000"/>
        </w:rPr>
        <w:t xml:space="preserve">  MOHAMAD</w:t>
      </w:r>
      <w:proofErr w:type="gramEnd"/>
      <w:r>
        <w:rPr>
          <w:rFonts w:ascii="Times New Roman" w:hAnsi="Times New Roman"/>
          <w:b/>
          <w:color w:val="000000"/>
        </w:rPr>
        <w:t xml:space="preserve"> ARAIB</w:t>
      </w:r>
    </w:p>
    <w:p w14:paraId="3A86F2C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</w:t>
      </w:r>
      <w:r>
        <w:rPr>
          <w:rFonts w:ascii="Times New Roman" w:hAnsi="Times New Roman"/>
          <w:color w:val="000000"/>
        </w:rPr>
        <w:br/>
        <w:t>Plant Health</w:t>
      </w:r>
      <w:r>
        <w:rPr>
          <w:rFonts w:ascii="Times New Roman" w:hAnsi="Times New Roman"/>
          <w:color w:val="000000"/>
        </w:rPr>
        <w:br/>
        <w:t>National Parks Board</w:t>
      </w:r>
      <w:r>
        <w:rPr>
          <w:rFonts w:ascii="Times New Roman" w:hAnsi="Times New Roman"/>
          <w:color w:val="000000"/>
        </w:rPr>
        <w:br/>
        <w:t>Singapore</w:t>
      </w:r>
    </w:p>
    <w:p w14:paraId="661BBAA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0D502D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Mei </w:t>
      </w:r>
      <w:proofErr w:type="gramStart"/>
      <w:r>
        <w:rPr>
          <w:rFonts w:ascii="Times New Roman" w:hAnsi="Times New Roman"/>
          <w:b/>
          <w:color w:val="000000"/>
        </w:rPr>
        <w:t>Lai  YAP</w:t>
      </w:r>
      <w:proofErr w:type="gramEnd"/>
    </w:p>
    <w:p w14:paraId="16D9FDD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Plant Science and Health</w:t>
      </w:r>
      <w:r>
        <w:rPr>
          <w:rFonts w:ascii="Times New Roman" w:hAnsi="Times New Roman"/>
          <w:color w:val="000000"/>
        </w:rPr>
        <w:br/>
        <w:t>National Parks Board</w:t>
      </w:r>
      <w:r>
        <w:rPr>
          <w:rFonts w:ascii="Times New Roman" w:hAnsi="Times New Roman"/>
          <w:color w:val="000000"/>
        </w:rPr>
        <w:br/>
        <w:t>Singapore</w:t>
      </w:r>
    </w:p>
    <w:p w14:paraId="43EB185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Hoang </w:t>
      </w:r>
      <w:proofErr w:type="gramStart"/>
      <w:r>
        <w:rPr>
          <w:rFonts w:ascii="Times New Roman" w:hAnsi="Times New Roman"/>
          <w:b/>
          <w:color w:val="000000"/>
        </w:rPr>
        <w:t>Danh  NGUYEN</w:t>
      </w:r>
      <w:proofErr w:type="gramEnd"/>
    </w:p>
    <w:p w14:paraId="2D126EA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Scientist</w:t>
      </w:r>
      <w:r>
        <w:rPr>
          <w:rFonts w:ascii="Times New Roman" w:hAnsi="Times New Roman"/>
          <w:color w:val="000000"/>
        </w:rPr>
        <w:br/>
        <w:t>National Parks Board</w:t>
      </w:r>
      <w:r>
        <w:rPr>
          <w:rFonts w:ascii="Times New Roman" w:hAnsi="Times New Roman"/>
          <w:color w:val="000000"/>
        </w:rPr>
        <w:br/>
        <w:t>Singapore</w:t>
      </w:r>
    </w:p>
    <w:p w14:paraId="372C698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Muhd </w:t>
      </w:r>
      <w:proofErr w:type="gramStart"/>
      <w:r>
        <w:rPr>
          <w:rFonts w:ascii="Times New Roman" w:hAnsi="Times New Roman"/>
          <w:b/>
          <w:color w:val="000000"/>
        </w:rPr>
        <w:t>Azhari  MOHD</w:t>
      </w:r>
      <w:proofErr w:type="gramEnd"/>
      <w:r>
        <w:rPr>
          <w:rFonts w:ascii="Times New Roman" w:hAnsi="Times New Roman"/>
          <w:b/>
          <w:color w:val="000000"/>
        </w:rPr>
        <w:t xml:space="preserve"> ZAIN</w:t>
      </w:r>
    </w:p>
    <w:p w14:paraId="3DD8CD2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Scientist</w:t>
      </w:r>
      <w:r>
        <w:rPr>
          <w:rFonts w:ascii="Times New Roman" w:hAnsi="Times New Roman"/>
          <w:color w:val="000000"/>
        </w:rPr>
        <w:br/>
        <w:t>National Parks Board</w:t>
      </w:r>
      <w:r>
        <w:rPr>
          <w:rFonts w:ascii="Times New Roman" w:hAnsi="Times New Roman"/>
          <w:color w:val="000000"/>
        </w:rPr>
        <w:br/>
        <w:t>Singapore</w:t>
      </w:r>
    </w:p>
    <w:p w14:paraId="4143806D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Slovakia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Slovaquie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Eslovaquia</w:t>
      </w:r>
      <w:proofErr w:type="spellEnd"/>
    </w:p>
    <w:p w14:paraId="55A2A9F7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C5F56C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Julius  STRBA</w:t>
      </w:r>
      <w:proofErr w:type="gramEnd"/>
    </w:p>
    <w:p w14:paraId="5091C9C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Phytosanitary Inspector</w:t>
      </w:r>
      <w:r>
        <w:rPr>
          <w:rFonts w:ascii="Times New Roman" w:hAnsi="Times New Roman"/>
          <w:color w:val="000000"/>
        </w:rPr>
        <w:br/>
        <w:t>Central Control and Testing Institute of Agriculture</w:t>
      </w:r>
      <w:r>
        <w:rPr>
          <w:rFonts w:ascii="Times New Roman" w:hAnsi="Times New Roman"/>
          <w:color w:val="000000"/>
        </w:rPr>
        <w:br/>
        <w:t>Bratislava</w:t>
      </w:r>
    </w:p>
    <w:p w14:paraId="03F749F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40DE2F3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Matej  HUDEC</w:t>
      </w:r>
      <w:proofErr w:type="gramEnd"/>
    </w:p>
    <w:p w14:paraId="26C58B8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03865EE9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Slovenia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Slovénie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Eslovenia</w:t>
      </w:r>
      <w:proofErr w:type="spellEnd"/>
    </w:p>
    <w:p w14:paraId="54F3D235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8D4129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Polonca  BITENC</w:t>
      </w:r>
      <w:proofErr w:type="gramEnd"/>
      <w:r>
        <w:rPr>
          <w:rFonts w:ascii="Times New Roman" w:hAnsi="Times New Roman"/>
          <w:b/>
          <w:color w:val="000000"/>
        </w:rPr>
        <w:t xml:space="preserve"> PAVLIHA</w:t>
      </w:r>
    </w:p>
    <w:p w14:paraId="6ADB2FA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Undersecretary</w:t>
      </w:r>
      <w:r>
        <w:rPr>
          <w:rFonts w:ascii="Times New Roman" w:hAnsi="Times New Roman"/>
          <w:color w:val="000000"/>
        </w:rPr>
        <w:br/>
        <w:t>Administration for Food Safety, Veterinary Sector and Plant Protection</w:t>
      </w:r>
      <w:r>
        <w:rPr>
          <w:rFonts w:ascii="Times New Roman" w:hAnsi="Times New Roman"/>
          <w:color w:val="000000"/>
        </w:rPr>
        <w:br/>
        <w:t>Ministry of Agriculture, Forestry and Food</w:t>
      </w:r>
      <w:r>
        <w:rPr>
          <w:rFonts w:ascii="Times New Roman" w:hAnsi="Times New Roman"/>
          <w:color w:val="000000"/>
        </w:rPr>
        <w:br/>
        <w:t>Ljubljana</w:t>
      </w:r>
    </w:p>
    <w:p w14:paraId="75C02E53" w14:textId="77777777" w:rsidR="00531098" w:rsidRPr="0055647C" w:rsidRDefault="009149FA">
      <w:pPr>
        <w:keepNext/>
        <w:spacing w:line="312" w:lineRule="auto"/>
        <w:jc w:val="center"/>
      </w:pPr>
      <w:r w:rsidRPr="0055647C"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 w:rsidRPr="0055647C"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68BE0E60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Ms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</w:t>
      </w:r>
      <w:proofErr w:type="gramStart"/>
      <w:r w:rsidRPr="0055647C">
        <w:rPr>
          <w:rFonts w:ascii="Times New Roman" w:hAnsi="Times New Roman"/>
          <w:b/>
          <w:color w:val="000000"/>
        </w:rPr>
        <w:t>Katarina  GROZNIK</w:t>
      </w:r>
      <w:proofErr w:type="gramEnd"/>
    </w:p>
    <w:p w14:paraId="5E3A6C3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Plant Health and Plant Reproductive Material Division</w:t>
      </w:r>
      <w:r>
        <w:rPr>
          <w:rFonts w:ascii="Times New Roman" w:hAnsi="Times New Roman"/>
          <w:color w:val="000000"/>
        </w:rPr>
        <w:br/>
        <w:t>Ministry of Agriculture, Forestry and Food</w:t>
      </w:r>
      <w:r>
        <w:rPr>
          <w:rFonts w:ascii="Times New Roman" w:hAnsi="Times New Roman"/>
          <w:color w:val="000000"/>
        </w:rPr>
        <w:br/>
        <w:t>Ljubljana</w:t>
      </w:r>
    </w:p>
    <w:p w14:paraId="02555C30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Somalia Somalie Somalia</w:t>
      </w:r>
    </w:p>
    <w:p w14:paraId="1FBE3C63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01F561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Abdi </w:t>
      </w:r>
      <w:proofErr w:type="gramStart"/>
      <w:r>
        <w:rPr>
          <w:rFonts w:ascii="Times New Roman" w:hAnsi="Times New Roman"/>
          <w:b/>
          <w:color w:val="000000"/>
        </w:rPr>
        <w:t>Mohamed  HUSSEIN</w:t>
      </w:r>
      <w:proofErr w:type="gramEnd"/>
    </w:p>
    <w:p w14:paraId="2D37979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</w:t>
      </w:r>
      <w:r>
        <w:rPr>
          <w:rFonts w:ascii="Times New Roman" w:hAnsi="Times New Roman"/>
          <w:color w:val="000000"/>
        </w:rPr>
        <w:br/>
        <w:t xml:space="preserve">Somali Agricultural Regulatory and Inspection Service </w:t>
      </w:r>
      <w:r>
        <w:rPr>
          <w:rFonts w:ascii="Times New Roman" w:hAnsi="Times New Roman"/>
          <w:color w:val="000000"/>
        </w:rPr>
        <w:br/>
        <w:t>Mogadishu</w:t>
      </w:r>
    </w:p>
    <w:p w14:paraId="48BE40E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45CCFD1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Mustaf  NUR</w:t>
      </w:r>
      <w:proofErr w:type="gramEnd"/>
    </w:p>
    <w:p w14:paraId="6415478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Officer</w:t>
      </w:r>
      <w:r>
        <w:rPr>
          <w:rFonts w:ascii="Times New Roman" w:hAnsi="Times New Roman"/>
          <w:color w:val="000000"/>
        </w:rPr>
        <w:br/>
        <w:t>Ministry of Foreign Affairs and International Cooperation</w:t>
      </w:r>
      <w:r>
        <w:rPr>
          <w:rFonts w:ascii="Times New Roman" w:hAnsi="Times New Roman"/>
          <w:color w:val="000000"/>
        </w:rPr>
        <w:br/>
        <w:t>Mogadishu</w:t>
      </w:r>
    </w:p>
    <w:p w14:paraId="1F65AB0F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 xml:space="preserve">South Africa Afrique du Sud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Sudáfrica</w:t>
      </w:r>
      <w:proofErr w:type="spellEnd"/>
    </w:p>
    <w:p w14:paraId="1A602DF3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6CF926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Mashudu  SILIMELA</w:t>
      </w:r>
      <w:proofErr w:type="gramEnd"/>
    </w:p>
    <w:p w14:paraId="14304C1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Director</w:t>
      </w:r>
      <w:r>
        <w:rPr>
          <w:rFonts w:ascii="Times New Roman" w:hAnsi="Times New Roman"/>
          <w:color w:val="000000"/>
        </w:rPr>
        <w:br/>
        <w:t>International Plant Health Matters</w:t>
      </w:r>
      <w:r>
        <w:rPr>
          <w:rFonts w:ascii="Times New Roman" w:hAnsi="Times New Roman"/>
          <w:color w:val="000000"/>
        </w:rPr>
        <w:br/>
        <w:t xml:space="preserve">Department of Agriculture </w:t>
      </w:r>
      <w:r>
        <w:rPr>
          <w:rFonts w:ascii="Times New Roman" w:hAnsi="Times New Roman"/>
          <w:color w:val="000000"/>
        </w:rPr>
        <w:br/>
        <w:t>Pretoria</w:t>
      </w:r>
    </w:p>
    <w:p w14:paraId="1BE2E92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B16D00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Tshidino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Muneiwa</w:t>
      </w:r>
      <w:proofErr w:type="spellEnd"/>
      <w:r>
        <w:rPr>
          <w:rFonts w:ascii="Times New Roman" w:hAnsi="Times New Roman"/>
          <w:b/>
          <w:color w:val="000000"/>
        </w:rPr>
        <w:t xml:space="preserve">  MATHAVHA</w:t>
      </w:r>
      <w:proofErr w:type="gramEnd"/>
    </w:p>
    <w:p w14:paraId="6538C25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Scientist production</w:t>
      </w:r>
      <w:r>
        <w:rPr>
          <w:rFonts w:ascii="Times New Roman" w:hAnsi="Times New Roman"/>
          <w:color w:val="000000"/>
        </w:rPr>
        <w:br/>
        <w:t xml:space="preserve">International Standards Division </w:t>
      </w:r>
      <w:r>
        <w:rPr>
          <w:rFonts w:ascii="Times New Roman" w:hAnsi="Times New Roman"/>
          <w:color w:val="000000"/>
        </w:rPr>
        <w:br/>
        <w:t>Department of Agriculture</w:t>
      </w:r>
      <w:r>
        <w:rPr>
          <w:rFonts w:ascii="Times New Roman" w:hAnsi="Times New Roman"/>
          <w:color w:val="000000"/>
        </w:rPr>
        <w:br/>
        <w:t>Pretoria</w:t>
      </w:r>
    </w:p>
    <w:p w14:paraId="4D83626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Yolanda  MTHEMBU</w:t>
      </w:r>
      <w:proofErr w:type="gramEnd"/>
    </w:p>
    <w:p w14:paraId="4464215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Scientist Production</w:t>
      </w:r>
      <w:r>
        <w:rPr>
          <w:rFonts w:ascii="Times New Roman" w:hAnsi="Times New Roman"/>
          <w:color w:val="000000"/>
        </w:rPr>
        <w:br/>
        <w:t>Plant Health Early Warning Systems</w:t>
      </w:r>
      <w:r>
        <w:rPr>
          <w:rFonts w:ascii="Times New Roman" w:hAnsi="Times New Roman"/>
          <w:color w:val="000000"/>
        </w:rPr>
        <w:br/>
        <w:t>Department of Agriculture</w:t>
      </w:r>
      <w:r>
        <w:rPr>
          <w:rFonts w:ascii="Times New Roman" w:hAnsi="Times New Roman"/>
          <w:color w:val="000000"/>
        </w:rPr>
        <w:br/>
        <w:t>Pretoria</w:t>
      </w:r>
    </w:p>
    <w:p w14:paraId="505F67A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Thembelani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Theophilus  PONGOLO</w:t>
      </w:r>
      <w:proofErr w:type="gramEnd"/>
    </w:p>
    <w:p w14:paraId="7718978E" w14:textId="77777777" w:rsidR="00531098" w:rsidRDefault="009149FA">
      <w:pPr>
        <w:spacing w:line="240" w:lineRule="auto"/>
      </w:pPr>
      <w:proofErr w:type="spellStart"/>
      <w:r w:rsidRPr="47E7F9B3">
        <w:rPr>
          <w:rFonts w:ascii="Times New Roman" w:hAnsi="Times New Roman"/>
          <w:color w:val="000000" w:themeColor="text1"/>
        </w:rPr>
        <w:t>Mr</w:t>
      </w:r>
      <w:proofErr w:type="spellEnd"/>
      <w:r>
        <w:br/>
      </w:r>
      <w:r w:rsidRPr="47E7F9B3">
        <w:rPr>
          <w:rFonts w:ascii="Times New Roman" w:hAnsi="Times New Roman"/>
          <w:color w:val="000000" w:themeColor="text1"/>
        </w:rPr>
        <w:t xml:space="preserve">Department </w:t>
      </w:r>
      <w:proofErr w:type="gramStart"/>
      <w:r w:rsidRPr="47E7F9B3">
        <w:rPr>
          <w:rFonts w:ascii="Times New Roman" w:hAnsi="Times New Roman"/>
          <w:color w:val="000000" w:themeColor="text1"/>
        </w:rPr>
        <w:t>Of</w:t>
      </w:r>
      <w:proofErr w:type="gramEnd"/>
      <w:r w:rsidRPr="47E7F9B3">
        <w:rPr>
          <w:rFonts w:ascii="Times New Roman" w:hAnsi="Times New Roman"/>
          <w:color w:val="000000" w:themeColor="text1"/>
        </w:rPr>
        <w:t xml:space="preserve"> Agriculture, Land Reform </w:t>
      </w:r>
      <w:proofErr w:type="gramStart"/>
      <w:r w:rsidRPr="47E7F9B3">
        <w:rPr>
          <w:rFonts w:ascii="Times New Roman" w:hAnsi="Times New Roman"/>
          <w:color w:val="000000" w:themeColor="text1"/>
        </w:rPr>
        <w:t>And</w:t>
      </w:r>
      <w:proofErr w:type="gramEnd"/>
      <w:r w:rsidRPr="47E7F9B3">
        <w:rPr>
          <w:rFonts w:ascii="Times New Roman" w:hAnsi="Times New Roman"/>
          <w:color w:val="000000" w:themeColor="text1"/>
        </w:rPr>
        <w:t xml:space="preserve"> Rural </w:t>
      </w:r>
      <w:proofErr w:type="spellStart"/>
      <w:r w:rsidRPr="47E7F9B3">
        <w:rPr>
          <w:rFonts w:ascii="Times New Roman" w:hAnsi="Times New Roman"/>
          <w:color w:val="000000" w:themeColor="text1"/>
        </w:rPr>
        <w:t>Deveopment</w:t>
      </w:r>
      <w:proofErr w:type="spellEnd"/>
      <w:r>
        <w:br/>
      </w:r>
      <w:r w:rsidRPr="47E7F9B3">
        <w:rPr>
          <w:rFonts w:ascii="Times New Roman" w:hAnsi="Times New Roman"/>
          <w:color w:val="000000" w:themeColor="text1"/>
        </w:rPr>
        <w:t>Cape Town</w:t>
      </w:r>
    </w:p>
    <w:p w14:paraId="395FCADF" w14:textId="77777777" w:rsidR="437869A8" w:rsidRDefault="437869A8" w:rsidP="47E7F9B3">
      <w:pPr>
        <w:keepNext/>
        <w:spacing w:line="240" w:lineRule="auto"/>
      </w:pPr>
      <w:proofErr w:type="spellStart"/>
      <w:r w:rsidRPr="47E7F9B3">
        <w:rPr>
          <w:rFonts w:ascii="Times New Roman" w:hAnsi="Times New Roman"/>
          <w:b/>
          <w:bCs/>
          <w:color w:val="000000" w:themeColor="text1"/>
          <w:highlight w:val="yellow"/>
        </w:rPr>
        <w:t>Mr</w:t>
      </w:r>
      <w:proofErr w:type="spellEnd"/>
      <w:r w:rsidRPr="47E7F9B3">
        <w:rPr>
          <w:rFonts w:ascii="Times New Roman" w:hAnsi="Times New Roman"/>
          <w:b/>
          <w:bCs/>
          <w:color w:val="000000" w:themeColor="text1"/>
          <w:highlight w:val="yellow"/>
        </w:rPr>
        <w:t xml:space="preserve"> Jan </w:t>
      </w:r>
      <w:proofErr w:type="gramStart"/>
      <w:r w:rsidRPr="47E7F9B3">
        <w:rPr>
          <w:rFonts w:ascii="Times New Roman" w:hAnsi="Times New Roman"/>
          <w:b/>
          <w:bCs/>
          <w:color w:val="000000" w:themeColor="text1"/>
          <w:highlight w:val="yellow"/>
        </w:rPr>
        <w:t>Hendrik  VENTER</w:t>
      </w:r>
      <w:proofErr w:type="gramEnd"/>
    </w:p>
    <w:p w14:paraId="2D9A50FE" w14:textId="7AB8A81D" w:rsidR="437869A8" w:rsidRDefault="437869A8" w:rsidP="47E7F9B3">
      <w:pPr>
        <w:spacing w:line="240" w:lineRule="auto"/>
      </w:pPr>
      <w:r w:rsidRPr="47E7F9B3">
        <w:rPr>
          <w:rFonts w:ascii="Times New Roman" w:hAnsi="Times New Roman"/>
          <w:color w:val="000000" w:themeColor="text1"/>
        </w:rPr>
        <w:t>Director Plant Health</w:t>
      </w:r>
      <w:r>
        <w:br/>
      </w:r>
      <w:r w:rsidRPr="47E7F9B3">
        <w:rPr>
          <w:rFonts w:ascii="Times New Roman" w:hAnsi="Times New Roman"/>
          <w:color w:val="000000" w:themeColor="text1"/>
        </w:rPr>
        <w:t xml:space="preserve">National Plant Protection </w:t>
      </w:r>
      <w:proofErr w:type="spellStart"/>
      <w:r w:rsidRPr="47E7F9B3">
        <w:rPr>
          <w:rFonts w:ascii="Times New Roman" w:hAnsi="Times New Roman"/>
          <w:color w:val="000000" w:themeColor="text1"/>
        </w:rPr>
        <w:t>Organisation</w:t>
      </w:r>
      <w:proofErr w:type="spellEnd"/>
      <w:r w:rsidRPr="47E7F9B3">
        <w:rPr>
          <w:rFonts w:ascii="Times New Roman" w:hAnsi="Times New Roman"/>
          <w:color w:val="000000" w:themeColor="text1"/>
        </w:rPr>
        <w:t xml:space="preserve"> of South Africa</w:t>
      </w:r>
    </w:p>
    <w:p w14:paraId="057B28A3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Spain Espagne España</w:t>
      </w:r>
    </w:p>
    <w:p w14:paraId="60D2A70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C5F22D2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Carlos  ROMERO CUADRADO</w:t>
      </w:r>
    </w:p>
    <w:p w14:paraId="38C79341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Subdirector General de Sanidad e Higiene Vegetal y Forestal</w:t>
      </w:r>
      <w:r w:rsidRPr="007F5AFB">
        <w:rPr>
          <w:rFonts w:ascii="Times New Roman" w:hAnsi="Times New Roman"/>
          <w:color w:val="000000"/>
          <w:lang w:val="it-IT"/>
        </w:rPr>
        <w:br/>
        <w:t>Director General de la Producción Agroalimentaria y Bienestar Animal</w:t>
      </w:r>
      <w:r w:rsidRPr="007F5AFB">
        <w:rPr>
          <w:rFonts w:ascii="Times New Roman" w:hAnsi="Times New Roman"/>
          <w:color w:val="000000"/>
          <w:lang w:val="it-IT"/>
        </w:rPr>
        <w:br/>
      </w:r>
      <w:r w:rsidRPr="007F5AFB">
        <w:rPr>
          <w:rFonts w:ascii="Times New Roman" w:hAnsi="Times New Roman"/>
          <w:color w:val="000000"/>
          <w:lang w:val="it-IT"/>
        </w:rPr>
        <w:t>Ministerio de Agricultura, Pesca y Alimentación</w:t>
      </w:r>
      <w:r w:rsidRPr="007F5AFB">
        <w:rPr>
          <w:rFonts w:ascii="Times New Roman" w:hAnsi="Times New Roman"/>
          <w:color w:val="000000"/>
          <w:lang w:val="it-IT"/>
        </w:rPr>
        <w:br/>
        <w:t>Madrid</w:t>
      </w:r>
    </w:p>
    <w:p w14:paraId="5B68EA9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2FCBC15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Ana María  VARGAS VERDUGO</w:t>
      </w:r>
    </w:p>
    <w:p w14:paraId="14C85CEE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Subdirectora Adjunta</w:t>
      </w:r>
      <w:r w:rsidRPr="007F5AFB">
        <w:rPr>
          <w:rFonts w:ascii="Times New Roman" w:hAnsi="Times New Roman"/>
          <w:color w:val="000000"/>
          <w:lang w:val="it-IT"/>
        </w:rPr>
        <w:br/>
        <w:t>Subdirección General de Sanidad e Higiene Vegetal y Forestal</w:t>
      </w:r>
      <w:r w:rsidRPr="007F5AFB">
        <w:rPr>
          <w:rFonts w:ascii="Times New Roman" w:hAnsi="Times New Roman"/>
          <w:color w:val="000000"/>
          <w:lang w:val="it-IT"/>
        </w:rPr>
        <w:br/>
        <w:t>Directora General</w:t>
      </w:r>
      <w:r w:rsidRPr="007F5AFB">
        <w:rPr>
          <w:rFonts w:ascii="Times New Roman" w:hAnsi="Times New Roman"/>
          <w:color w:val="000000"/>
          <w:lang w:val="it-IT"/>
        </w:rPr>
        <w:br/>
        <w:t>Producción Agroalimentaria y Bienestar Animal</w:t>
      </w:r>
      <w:r w:rsidRPr="007F5AFB">
        <w:rPr>
          <w:rFonts w:ascii="Times New Roman" w:hAnsi="Times New Roman"/>
          <w:color w:val="000000"/>
          <w:lang w:val="it-IT"/>
        </w:rPr>
        <w:br/>
        <w:t>Ministerio de Agricultura, Pesca y Alimentación</w:t>
      </w:r>
      <w:r w:rsidRPr="007F5AFB">
        <w:rPr>
          <w:rFonts w:ascii="Times New Roman" w:hAnsi="Times New Roman"/>
          <w:color w:val="000000"/>
          <w:lang w:val="it-IT"/>
        </w:rPr>
        <w:br/>
        <w:t>Madrid</w:t>
      </w:r>
    </w:p>
    <w:p w14:paraId="65A1CE21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Gerardo  SÁNCHEZ PEÑA</w:t>
      </w:r>
    </w:p>
    <w:p w14:paraId="0B6DC69F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Jefe de Área</w:t>
      </w:r>
      <w:r w:rsidRPr="007F5AFB">
        <w:rPr>
          <w:rFonts w:ascii="Times New Roman" w:hAnsi="Times New Roman"/>
          <w:color w:val="000000"/>
          <w:lang w:val="it-IT"/>
        </w:rPr>
        <w:br/>
        <w:t>Subdirección General de Sanidad e Higiene Vegetal y Forestal</w:t>
      </w:r>
      <w:r w:rsidRPr="007F5AFB">
        <w:rPr>
          <w:rFonts w:ascii="Times New Roman" w:hAnsi="Times New Roman"/>
          <w:color w:val="000000"/>
          <w:lang w:val="it-IT"/>
        </w:rPr>
        <w:br/>
        <w:t>Dirección General de Sanidad de la Producción Agroalimentaria y Bienestar Animal</w:t>
      </w:r>
      <w:r w:rsidRPr="007F5AFB">
        <w:rPr>
          <w:rFonts w:ascii="Times New Roman" w:hAnsi="Times New Roman"/>
          <w:color w:val="000000"/>
          <w:lang w:val="it-IT"/>
        </w:rPr>
        <w:br/>
        <w:t>Ministerio de Agricultura, Pesca y Alimentación</w:t>
      </w:r>
      <w:r w:rsidRPr="007F5AFB">
        <w:rPr>
          <w:rFonts w:ascii="Times New Roman" w:hAnsi="Times New Roman"/>
          <w:color w:val="000000"/>
          <w:lang w:val="it-IT"/>
        </w:rPr>
        <w:br/>
        <w:t>Madrid</w:t>
      </w:r>
    </w:p>
    <w:p w14:paraId="0D697431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Francisco Javier  RENES RODRÍGUEZ</w:t>
      </w:r>
    </w:p>
    <w:p w14:paraId="219B38A5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 de Agricultura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5AD8D84C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Fernando  MIRANDA SOTILLOS</w:t>
      </w:r>
    </w:p>
    <w:p w14:paraId="4BEECAF4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Adjunto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22ECC956" w14:textId="77777777" w:rsidR="00531098" w:rsidRPr="007F5AFB" w:rsidRDefault="009149FA">
      <w:pPr>
        <w:pStyle w:val="Heading1"/>
        <w:spacing w:line="336" w:lineRule="auto"/>
        <w:jc w:val="center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Sri Lanka Sri Lanka Sri Lanka</w:t>
      </w:r>
    </w:p>
    <w:p w14:paraId="70F4A1C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3EF890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Satyajit </w:t>
      </w:r>
      <w:proofErr w:type="gramStart"/>
      <w:r>
        <w:rPr>
          <w:rFonts w:ascii="Times New Roman" w:hAnsi="Times New Roman"/>
          <w:b/>
          <w:color w:val="000000"/>
        </w:rPr>
        <w:t>Arjuna  RODRIGO</w:t>
      </w:r>
      <w:proofErr w:type="gramEnd"/>
    </w:p>
    <w:p w14:paraId="4769299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286C4691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CDBE69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Gajahin</w:t>
      </w:r>
      <w:proofErr w:type="spellEnd"/>
      <w:r>
        <w:rPr>
          <w:rFonts w:ascii="Times New Roman" w:hAnsi="Times New Roman"/>
          <w:b/>
          <w:color w:val="000000"/>
        </w:rPr>
        <w:t xml:space="preserve"> Gamage </w:t>
      </w:r>
      <w:proofErr w:type="gramStart"/>
      <w:r>
        <w:rPr>
          <w:rFonts w:ascii="Times New Roman" w:hAnsi="Times New Roman"/>
          <w:b/>
          <w:color w:val="000000"/>
        </w:rPr>
        <w:t>Dona  LALANI</w:t>
      </w:r>
      <w:proofErr w:type="gramEnd"/>
    </w:p>
    <w:p w14:paraId="7B2923D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Additional Director</w:t>
      </w:r>
      <w:r>
        <w:rPr>
          <w:rFonts w:ascii="Times New Roman" w:hAnsi="Times New Roman"/>
          <w:color w:val="000000"/>
        </w:rPr>
        <w:br/>
        <w:t>National Plant Quarantine Service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lastRenderedPageBreak/>
        <w:t>Department of Agriculture</w:t>
      </w:r>
      <w:r>
        <w:rPr>
          <w:rFonts w:ascii="Times New Roman" w:hAnsi="Times New Roman"/>
          <w:color w:val="000000"/>
        </w:rPr>
        <w:br/>
        <w:t>Colombo</w:t>
      </w:r>
    </w:p>
    <w:p w14:paraId="7451B14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Diana  PERERA</w:t>
      </w:r>
      <w:proofErr w:type="gramEnd"/>
    </w:p>
    <w:p w14:paraId="7D0B8C8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Secretary</w:t>
      </w:r>
      <w:r>
        <w:rPr>
          <w:rFonts w:ascii="Times New Roman" w:hAnsi="Times New Roman"/>
          <w:color w:val="000000"/>
        </w:rPr>
        <w:br/>
        <w:t>Embassy of the Democratic Socialist Republic of Sri Lanka</w:t>
      </w:r>
      <w:r>
        <w:rPr>
          <w:rFonts w:ascii="Times New Roman" w:hAnsi="Times New Roman"/>
          <w:color w:val="000000"/>
        </w:rPr>
        <w:br/>
        <w:t>Rome</w:t>
      </w:r>
    </w:p>
    <w:p w14:paraId="3F1BABE7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Sudan Soudan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Sudán</w:t>
      </w:r>
      <w:proofErr w:type="spellEnd"/>
    </w:p>
    <w:p w14:paraId="239E9D0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6FBD74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Mubarak </w:t>
      </w:r>
      <w:proofErr w:type="gramStart"/>
      <w:r>
        <w:rPr>
          <w:rFonts w:ascii="Times New Roman" w:hAnsi="Times New Roman"/>
          <w:b/>
          <w:color w:val="000000"/>
        </w:rPr>
        <w:t>Osman  HAMDAN</w:t>
      </w:r>
      <w:proofErr w:type="gramEnd"/>
      <w:r>
        <w:rPr>
          <w:rFonts w:ascii="Times New Roman" w:hAnsi="Times New Roman"/>
          <w:b/>
          <w:color w:val="000000"/>
        </w:rPr>
        <w:t xml:space="preserve"> ELJEPORI</w:t>
      </w:r>
    </w:p>
    <w:p w14:paraId="567EE40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</w:t>
      </w:r>
      <w:r>
        <w:rPr>
          <w:rFonts w:ascii="Times New Roman" w:hAnsi="Times New Roman"/>
          <w:color w:val="000000"/>
        </w:rPr>
        <w:br/>
        <w:t xml:space="preserve">Plant Protection </w:t>
      </w:r>
      <w:proofErr w:type="spellStart"/>
      <w:r>
        <w:rPr>
          <w:rFonts w:ascii="Times New Roman" w:hAnsi="Times New Roman"/>
          <w:color w:val="000000"/>
        </w:rPr>
        <w:t>Dictorate</w:t>
      </w:r>
      <w:proofErr w:type="spellEnd"/>
      <w:r>
        <w:rPr>
          <w:rFonts w:ascii="Times New Roman" w:hAnsi="Times New Roman"/>
          <w:color w:val="000000"/>
        </w:rPr>
        <w:br/>
        <w:t>Ministry of Agriculture and Irrigation</w:t>
      </w:r>
      <w:r>
        <w:rPr>
          <w:rFonts w:ascii="Times New Roman" w:hAnsi="Times New Roman"/>
          <w:color w:val="000000"/>
        </w:rPr>
        <w:br/>
        <w:t>Khartoum</w:t>
      </w:r>
    </w:p>
    <w:p w14:paraId="5CFE0E6C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97C1C1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Eiman Musa </w:t>
      </w:r>
      <w:proofErr w:type="gramStart"/>
      <w:r>
        <w:rPr>
          <w:rFonts w:ascii="Times New Roman" w:hAnsi="Times New Roman"/>
          <w:b/>
          <w:color w:val="000000"/>
        </w:rPr>
        <w:t>Ahmed  FADUL</w:t>
      </w:r>
      <w:proofErr w:type="gramEnd"/>
    </w:p>
    <w:p w14:paraId="494DF2B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Secretary</w:t>
      </w:r>
      <w:r>
        <w:rPr>
          <w:rFonts w:ascii="Times New Roman" w:hAnsi="Times New Roman"/>
          <w:color w:val="000000"/>
        </w:rPr>
        <w:br/>
        <w:t>Embassy of the Republic of the Sudan</w:t>
      </w:r>
      <w:r>
        <w:rPr>
          <w:rFonts w:ascii="Times New Roman" w:hAnsi="Times New Roman"/>
          <w:color w:val="000000"/>
        </w:rPr>
        <w:br/>
        <w:t>Rome</w:t>
      </w:r>
    </w:p>
    <w:p w14:paraId="4E666E2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Ibcar</w:t>
      </w:r>
      <w:proofErr w:type="spellEnd"/>
      <w:r>
        <w:rPr>
          <w:rFonts w:ascii="Times New Roman" w:hAnsi="Times New Roman"/>
          <w:b/>
          <w:color w:val="000000"/>
        </w:rPr>
        <w:t xml:space="preserve">  ABDOU</w:t>
      </w:r>
      <w:proofErr w:type="gramEnd"/>
      <w:r>
        <w:rPr>
          <w:rFonts w:ascii="Times New Roman" w:hAnsi="Times New Roman"/>
          <w:b/>
          <w:color w:val="000000"/>
        </w:rPr>
        <w:t xml:space="preserve"> ELJABER ABDEEN MOHAMED</w:t>
      </w:r>
    </w:p>
    <w:p w14:paraId="4A9D26D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Counsellor</w:t>
      </w:r>
      <w:r>
        <w:rPr>
          <w:rFonts w:ascii="Times New Roman" w:hAnsi="Times New Roman"/>
          <w:color w:val="000000"/>
        </w:rPr>
        <w:br/>
        <w:t>Embassy of the Republic of the Sudan</w:t>
      </w:r>
      <w:r>
        <w:rPr>
          <w:rFonts w:ascii="Times New Roman" w:hAnsi="Times New Roman"/>
          <w:color w:val="000000"/>
        </w:rPr>
        <w:br/>
        <w:t>Rome</w:t>
      </w:r>
    </w:p>
    <w:p w14:paraId="09E8AB74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Sweden </w:t>
      </w:r>
      <w:proofErr w:type="spellStart"/>
      <w:r>
        <w:rPr>
          <w:rFonts w:ascii="Times New Roman" w:hAnsi="Times New Roman"/>
          <w:color w:val="000000"/>
        </w:rPr>
        <w:t>Suède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Suecia</w:t>
      </w:r>
      <w:proofErr w:type="spellEnd"/>
    </w:p>
    <w:p w14:paraId="3E06395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0FD27AE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Catharina  ROSQVIST</w:t>
      </w:r>
      <w:proofErr w:type="gramEnd"/>
    </w:p>
    <w:p w14:paraId="18C2920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Administrative Officer</w:t>
      </w:r>
      <w:r>
        <w:rPr>
          <w:rFonts w:ascii="Times New Roman" w:hAnsi="Times New Roman"/>
          <w:color w:val="000000"/>
        </w:rPr>
        <w:br/>
        <w:t>Ministry for Rural Affairs and Infrastructure</w:t>
      </w:r>
      <w:r>
        <w:rPr>
          <w:rFonts w:ascii="Times New Roman" w:hAnsi="Times New Roman"/>
          <w:color w:val="000000"/>
        </w:rPr>
        <w:br/>
        <w:t>Stockholm</w:t>
      </w:r>
    </w:p>
    <w:p w14:paraId="7B696F7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16E5D5F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Adrian  VALLIN</w:t>
      </w:r>
      <w:proofErr w:type="gramEnd"/>
    </w:p>
    <w:p w14:paraId="0A4D2A8A" w14:textId="77777777" w:rsidR="00531098" w:rsidRDefault="009149FA">
      <w:pPr>
        <w:spacing w:line="240" w:lineRule="auto"/>
      </w:pPr>
      <w:r w:rsidRPr="47E7F9B3">
        <w:rPr>
          <w:rFonts w:ascii="Times New Roman" w:hAnsi="Times New Roman"/>
          <w:color w:val="000000" w:themeColor="text1"/>
        </w:rPr>
        <w:t>Administrative Officer</w:t>
      </w:r>
      <w:r>
        <w:br/>
      </w:r>
      <w:r w:rsidRPr="47E7F9B3">
        <w:rPr>
          <w:rFonts w:ascii="Times New Roman" w:hAnsi="Times New Roman"/>
          <w:color w:val="000000" w:themeColor="text1"/>
        </w:rPr>
        <w:t xml:space="preserve">Plant Health </w:t>
      </w:r>
      <w:r>
        <w:br/>
      </w:r>
      <w:r w:rsidRPr="47E7F9B3">
        <w:rPr>
          <w:rFonts w:ascii="Times New Roman" w:hAnsi="Times New Roman"/>
          <w:color w:val="000000" w:themeColor="text1"/>
        </w:rPr>
        <w:t>The Swedish Board of Agriculture</w:t>
      </w:r>
      <w:r>
        <w:br/>
      </w:r>
      <w:r w:rsidRPr="47E7F9B3">
        <w:rPr>
          <w:rFonts w:ascii="Times New Roman" w:hAnsi="Times New Roman"/>
          <w:color w:val="000000" w:themeColor="text1"/>
        </w:rPr>
        <w:t>Jönköping</w:t>
      </w:r>
    </w:p>
    <w:p w14:paraId="1E660457" w14:textId="5F77149D" w:rsidR="479C805C" w:rsidRDefault="479C805C" w:rsidP="47E7F9B3">
      <w:pPr>
        <w:keepNext/>
        <w:spacing w:line="240" w:lineRule="auto"/>
        <w:rPr>
          <w:rFonts w:ascii="Times New Roman" w:hAnsi="Times New Roman"/>
          <w:b/>
          <w:bCs/>
          <w:color w:val="000000" w:themeColor="text1"/>
        </w:rPr>
      </w:pPr>
      <w:proofErr w:type="spellStart"/>
      <w:r w:rsidRPr="47E7F9B3">
        <w:rPr>
          <w:rFonts w:ascii="Times New Roman" w:hAnsi="Times New Roman"/>
          <w:b/>
          <w:bCs/>
          <w:color w:val="000000" w:themeColor="text1"/>
        </w:rPr>
        <w:t>Ms</w:t>
      </w:r>
      <w:proofErr w:type="spellEnd"/>
      <w:r w:rsidRPr="47E7F9B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gramStart"/>
      <w:r w:rsidRPr="47E7F9B3">
        <w:rPr>
          <w:rFonts w:ascii="Times New Roman" w:hAnsi="Times New Roman"/>
          <w:b/>
          <w:bCs/>
          <w:color w:val="000000" w:themeColor="text1"/>
        </w:rPr>
        <w:t>Marija  MILIVOJEVIC</w:t>
      </w:r>
      <w:proofErr w:type="gramEnd"/>
    </w:p>
    <w:p w14:paraId="25D9214F" w14:textId="3CB608B3" w:rsidR="05D7681A" w:rsidRDefault="05D7681A" w:rsidP="47E7F9B3">
      <w:pPr>
        <w:spacing w:line="240" w:lineRule="auto"/>
        <w:rPr>
          <w:rFonts w:ascii="Times New Roman" w:hAnsi="Times New Roman"/>
          <w:color w:val="000000" w:themeColor="text1"/>
        </w:rPr>
      </w:pPr>
      <w:r w:rsidRPr="47E7F9B3">
        <w:rPr>
          <w:rFonts w:ascii="Times New Roman" w:hAnsi="Times New Roman"/>
          <w:color w:val="000000" w:themeColor="text1"/>
        </w:rPr>
        <w:t>Counsellor</w:t>
      </w:r>
      <w:r>
        <w:br/>
      </w:r>
      <w:r w:rsidR="1CC40F95" w:rsidRPr="47E7F9B3">
        <w:rPr>
          <w:rFonts w:ascii="Times New Roman" w:hAnsi="Times New Roman"/>
          <w:color w:val="000000" w:themeColor="text1"/>
        </w:rPr>
        <w:t>Deputy Permanent Representative to FAO</w:t>
      </w:r>
      <w:r>
        <w:br/>
      </w:r>
      <w:r w:rsidR="7B621F1B" w:rsidRPr="47E7F9B3">
        <w:rPr>
          <w:rFonts w:ascii="Times New Roman" w:hAnsi="Times New Roman"/>
          <w:color w:val="000000" w:themeColor="text1"/>
        </w:rPr>
        <w:t xml:space="preserve">Rome </w:t>
      </w:r>
      <w:r>
        <w:br/>
      </w:r>
    </w:p>
    <w:p w14:paraId="00F18D71" w14:textId="3CE3A324" w:rsidR="479C805C" w:rsidRDefault="479C805C" w:rsidP="47E7F9B3">
      <w:pPr>
        <w:keepNext/>
        <w:spacing w:line="240" w:lineRule="auto"/>
        <w:rPr>
          <w:rFonts w:ascii="Times New Roman" w:hAnsi="Times New Roman"/>
          <w:b/>
          <w:bCs/>
          <w:color w:val="000000" w:themeColor="text1"/>
        </w:rPr>
      </w:pPr>
      <w:proofErr w:type="spellStart"/>
      <w:r w:rsidRPr="47E7F9B3">
        <w:rPr>
          <w:rFonts w:ascii="Times New Roman" w:hAnsi="Times New Roman"/>
          <w:b/>
          <w:bCs/>
          <w:color w:val="000000" w:themeColor="text1"/>
        </w:rPr>
        <w:t>Ms</w:t>
      </w:r>
      <w:proofErr w:type="spellEnd"/>
      <w:r w:rsidRPr="47E7F9B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gramStart"/>
      <w:r w:rsidR="73D63908" w:rsidRPr="47E7F9B3">
        <w:rPr>
          <w:rFonts w:ascii="Times New Roman" w:hAnsi="Times New Roman"/>
          <w:b/>
          <w:bCs/>
          <w:color w:val="000000" w:themeColor="text1"/>
        </w:rPr>
        <w:t>Rebecka</w:t>
      </w:r>
      <w:r w:rsidRPr="47E7F9B3">
        <w:rPr>
          <w:rFonts w:ascii="Times New Roman" w:hAnsi="Times New Roman"/>
          <w:b/>
          <w:bCs/>
          <w:color w:val="000000" w:themeColor="text1"/>
        </w:rPr>
        <w:t xml:space="preserve">  </w:t>
      </w:r>
      <w:r w:rsidR="37AF35C9" w:rsidRPr="47E7F9B3">
        <w:rPr>
          <w:rFonts w:ascii="Times New Roman" w:hAnsi="Times New Roman"/>
          <w:b/>
          <w:bCs/>
          <w:color w:val="000000" w:themeColor="text1"/>
        </w:rPr>
        <w:t>RAMSTEDT</w:t>
      </w:r>
      <w:proofErr w:type="gramEnd"/>
    </w:p>
    <w:p w14:paraId="28C61B60" w14:textId="41B981E0" w:rsidR="37AF35C9" w:rsidRDefault="37AF35C9" w:rsidP="47E7F9B3">
      <w:pPr>
        <w:spacing w:line="240" w:lineRule="auto"/>
        <w:rPr>
          <w:rFonts w:ascii="Times New Roman" w:hAnsi="Times New Roman"/>
          <w:color w:val="000000" w:themeColor="text1"/>
        </w:rPr>
      </w:pPr>
      <w:proofErr w:type="spellStart"/>
      <w:r w:rsidRPr="47E7F9B3">
        <w:rPr>
          <w:rFonts w:ascii="Times New Roman" w:hAnsi="Times New Roman"/>
          <w:color w:val="000000" w:themeColor="text1"/>
        </w:rPr>
        <w:t>Programme</w:t>
      </w:r>
      <w:proofErr w:type="spellEnd"/>
      <w:r w:rsidR="479C805C" w:rsidRPr="47E7F9B3">
        <w:rPr>
          <w:rFonts w:ascii="Times New Roman" w:hAnsi="Times New Roman"/>
          <w:color w:val="000000" w:themeColor="text1"/>
        </w:rPr>
        <w:t xml:space="preserve"> Officer</w:t>
      </w:r>
      <w:r>
        <w:br/>
      </w:r>
      <w:r w:rsidR="65F0DE18" w:rsidRPr="47E7F9B3">
        <w:rPr>
          <w:rFonts w:ascii="Times New Roman" w:hAnsi="Times New Roman"/>
          <w:color w:val="000000" w:themeColor="text1"/>
        </w:rPr>
        <w:t>Embassy of Sweden</w:t>
      </w:r>
      <w:r w:rsidR="479C805C" w:rsidRPr="47E7F9B3">
        <w:rPr>
          <w:rFonts w:ascii="Times New Roman" w:hAnsi="Times New Roman"/>
          <w:color w:val="000000" w:themeColor="text1"/>
        </w:rPr>
        <w:t xml:space="preserve"> </w:t>
      </w:r>
      <w:r>
        <w:br/>
      </w:r>
      <w:r w:rsidR="65AC5D43" w:rsidRPr="47E7F9B3">
        <w:rPr>
          <w:rFonts w:ascii="Times New Roman" w:hAnsi="Times New Roman"/>
          <w:color w:val="000000" w:themeColor="text1"/>
        </w:rPr>
        <w:t>Rome</w:t>
      </w:r>
      <w:r>
        <w:br/>
      </w:r>
    </w:p>
    <w:p w14:paraId="6F04FE88" w14:textId="6062814F" w:rsidR="47E7F9B3" w:rsidRDefault="47E7F9B3" w:rsidP="47E7F9B3">
      <w:pPr>
        <w:spacing w:line="240" w:lineRule="auto"/>
        <w:rPr>
          <w:rFonts w:ascii="Times New Roman" w:hAnsi="Times New Roman"/>
          <w:color w:val="000000" w:themeColor="text1"/>
        </w:rPr>
      </w:pPr>
    </w:p>
    <w:p w14:paraId="4D659526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Switzerland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Suisse Suiza</w:t>
      </w:r>
    </w:p>
    <w:p w14:paraId="4D17A24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EBA597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Peter  KUPFERSCHMIED</w:t>
      </w:r>
      <w:proofErr w:type="gramEnd"/>
    </w:p>
    <w:p w14:paraId="6E06D683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Médecin en chef de la santé des végétaux</w:t>
      </w:r>
      <w:r w:rsidRPr="007F5AFB">
        <w:rPr>
          <w:rFonts w:ascii="Times New Roman" w:hAnsi="Times New Roman"/>
          <w:color w:val="000000"/>
          <w:lang w:val="fr-FR"/>
        </w:rPr>
        <w:br/>
        <w:t>Responsable de secteur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Office fédéral de l'agriculture </w:t>
      </w:r>
      <w:r w:rsidRPr="007F5AFB">
        <w:rPr>
          <w:rFonts w:ascii="Times New Roman" w:hAnsi="Times New Roman"/>
          <w:color w:val="000000"/>
          <w:lang w:val="fr-FR"/>
        </w:rPr>
        <w:br/>
        <w:t>Secteur Santé des végétaux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Service phytosanitaire fédéral </w:t>
      </w:r>
      <w:r w:rsidRPr="007F5AFB">
        <w:rPr>
          <w:rFonts w:ascii="Times New Roman" w:hAnsi="Times New Roman"/>
          <w:color w:val="000000"/>
          <w:lang w:val="fr-FR"/>
        </w:rPr>
        <w:br/>
        <w:t>Bern</w:t>
      </w:r>
    </w:p>
    <w:p w14:paraId="176046D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638A8BA2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Nicolas  CATTANEO</w:t>
      </w:r>
      <w:proofErr w:type="gramEnd"/>
    </w:p>
    <w:p w14:paraId="551BA469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Collaborateur Académique 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Mission permanente de la Suisse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des organisations des Nations Unies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207F32D4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lastRenderedPageBreak/>
        <w:t>Tajikistan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Tadjikistan Tayikistán</w:t>
      </w:r>
    </w:p>
    <w:p w14:paraId="4ACDAAF5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F245ED5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Mahmudi  SHIRINJONZODA</w:t>
      </w:r>
      <w:proofErr w:type="gramEnd"/>
    </w:p>
    <w:p w14:paraId="4156E57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Deputy Chairman</w:t>
      </w:r>
      <w:r>
        <w:rPr>
          <w:rFonts w:ascii="Times New Roman" w:hAnsi="Times New Roman"/>
          <w:color w:val="000000"/>
        </w:rPr>
        <w:br/>
        <w:t>Food Safety Committee</w:t>
      </w:r>
      <w:r>
        <w:rPr>
          <w:rFonts w:ascii="Times New Roman" w:hAnsi="Times New Roman"/>
          <w:color w:val="000000"/>
        </w:rPr>
        <w:br/>
        <w:t>Government of the Republic of Tajikistan</w:t>
      </w:r>
      <w:r>
        <w:rPr>
          <w:rFonts w:ascii="Times New Roman" w:hAnsi="Times New Roman"/>
          <w:color w:val="000000"/>
        </w:rPr>
        <w:br/>
        <w:t>Dushanbe</w:t>
      </w:r>
    </w:p>
    <w:p w14:paraId="3DAD3EF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A55BA4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Shahrom  ALIEV</w:t>
      </w:r>
      <w:proofErr w:type="gramEnd"/>
    </w:p>
    <w:p w14:paraId="05D7741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International Department Food Safety Committee</w:t>
      </w:r>
      <w:r>
        <w:rPr>
          <w:rFonts w:ascii="Times New Roman" w:hAnsi="Times New Roman"/>
          <w:color w:val="000000"/>
        </w:rPr>
        <w:br/>
        <w:t>Government of the Republic of Tajikistan</w:t>
      </w:r>
      <w:r>
        <w:rPr>
          <w:rFonts w:ascii="Times New Roman" w:hAnsi="Times New Roman"/>
          <w:color w:val="000000"/>
        </w:rPr>
        <w:br/>
        <w:t>Dushanbe</w:t>
      </w:r>
    </w:p>
    <w:p w14:paraId="358D180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Salomiddin</w:t>
      </w:r>
      <w:proofErr w:type="spellEnd"/>
      <w:r>
        <w:rPr>
          <w:rFonts w:ascii="Times New Roman" w:hAnsi="Times New Roman"/>
          <w:b/>
          <w:color w:val="000000"/>
        </w:rPr>
        <w:t xml:space="preserve">  FOZILOV</w:t>
      </w:r>
      <w:proofErr w:type="gramEnd"/>
    </w:p>
    <w:p w14:paraId="00DEB80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Senior Specialist </w:t>
      </w:r>
      <w:r>
        <w:rPr>
          <w:rFonts w:ascii="Times New Roman" w:hAnsi="Times New Roman"/>
          <w:color w:val="000000"/>
        </w:rPr>
        <w:br/>
        <w:t>Phytosanitary Department</w:t>
      </w:r>
      <w:r>
        <w:rPr>
          <w:rFonts w:ascii="Times New Roman" w:hAnsi="Times New Roman"/>
          <w:color w:val="000000"/>
        </w:rPr>
        <w:br/>
        <w:t>Food Safety Committee</w:t>
      </w:r>
      <w:r>
        <w:rPr>
          <w:rFonts w:ascii="Times New Roman" w:hAnsi="Times New Roman"/>
          <w:color w:val="000000"/>
        </w:rPr>
        <w:br/>
        <w:t>Government of the Republic of Tajikistan</w:t>
      </w:r>
      <w:r>
        <w:rPr>
          <w:rFonts w:ascii="Times New Roman" w:hAnsi="Times New Roman"/>
          <w:color w:val="000000"/>
        </w:rPr>
        <w:br/>
        <w:t>Dushanbe</w:t>
      </w:r>
    </w:p>
    <w:p w14:paraId="7B47B4D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Bahodur  RAHMONALIZODA</w:t>
      </w:r>
      <w:proofErr w:type="gramEnd"/>
    </w:p>
    <w:p w14:paraId="08F0BDE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Human Resources Department</w:t>
      </w:r>
      <w:r>
        <w:rPr>
          <w:rFonts w:ascii="Times New Roman" w:hAnsi="Times New Roman"/>
          <w:color w:val="000000"/>
        </w:rPr>
        <w:br/>
        <w:t xml:space="preserve">Food Safety </w:t>
      </w:r>
      <w:proofErr w:type="spellStart"/>
      <w:r>
        <w:rPr>
          <w:rFonts w:ascii="Times New Roman" w:hAnsi="Times New Roman"/>
          <w:color w:val="000000"/>
        </w:rPr>
        <w:t>Committe</w:t>
      </w:r>
      <w:proofErr w:type="spellEnd"/>
      <w:r>
        <w:rPr>
          <w:rFonts w:ascii="Times New Roman" w:hAnsi="Times New Roman"/>
          <w:color w:val="000000"/>
        </w:rPr>
        <w:br/>
        <w:t>Government of the Republic of Tajikistan</w:t>
      </w:r>
      <w:r>
        <w:rPr>
          <w:rFonts w:ascii="Times New Roman" w:hAnsi="Times New Roman"/>
          <w:color w:val="000000"/>
        </w:rPr>
        <w:br/>
        <w:t>Dushanbe</w:t>
      </w:r>
    </w:p>
    <w:p w14:paraId="16B2DFD4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Thailand </w:t>
      </w:r>
      <w:proofErr w:type="spellStart"/>
      <w:r>
        <w:rPr>
          <w:rFonts w:ascii="Times New Roman" w:hAnsi="Times New Roman"/>
          <w:color w:val="000000"/>
        </w:rPr>
        <w:t>Thaïlande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Tailandia</w:t>
      </w:r>
      <w:proofErr w:type="spellEnd"/>
    </w:p>
    <w:p w14:paraId="67417A5E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5600446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Prateep  ARAYAKITTIPONG</w:t>
      </w:r>
      <w:proofErr w:type="gramEnd"/>
    </w:p>
    <w:p w14:paraId="634C547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Standard Officer</w:t>
      </w:r>
      <w:r>
        <w:rPr>
          <w:rFonts w:ascii="Times New Roman" w:hAnsi="Times New Roman"/>
          <w:color w:val="000000"/>
        </w:rPr>
        <w:br/>
        <w:t>Office of Standard Development</w:t>
      </w:r>
      <w:r>
        <w:rPr>
          <w:rFonts w:ascii="Times New Roman" w:hAnsi="Times New Roman"/>
          <w:color w:val="000000"/>
        </w:rPr>
        <w:br/>
        <w:t>National Bureau of Agricultural Commodity and Food Standards</w:t>
      </w:r>
      <w:r>
        <w:rPr>
          <w:rFonts w:ascii="Times New Roman" w:hAnsi="Times New Roman"/>
          <w:color w:val="000000"/>
        </w:rPr>
        <w:br/>
        <w:t>Bangkok</w:t>
      </w:r>
    </w:p>
    <w:p w14:paraId="0250620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0CD340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Somrudee</w:t>
      </w:r>
      <w:proofErr w:type="spellEnd"/>
      <w:r>
        <w:rPr>
          <w:rFonts w:ascii="Times New Roman" w:hAnsi="Times New Roman"/>
          <w:b/>
          <w:color w:val="000000"/>
        </w:rPr>
        <w:t xml:space="preserve">  MONGKOL</w:t>
      </w:r>
      <w:proofErr w:type="gramEnd"/>
    </w:p>
    <w:p w14:paraId="3B51E50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Standards Officer</w:t>
      </w:r>
      <w:r>
        <w:rPr>
          <w:rFonts w:ascii="Times New Roman" w:hAnsi="Times New Roman"/>
          <w:color w:val="000000"/>
        </w:rPr>
        <w:br/>
        <w:t xml:space="preserve">Professional level </w:t>
      </w:r>
      <w:r>
        <w:rPr>
          <w:rFonts w:ascii="Times New Roman" w:hAnsi="Times New Roman"/>
          <w:color w:val="000000"/>
        </w:rPr>
        <w:br/>
        <w:t>Office of Standard Development</w:t>
      </w:r>
      <w:r>
        <w:rPr>
          <w:rFonts w:ascii="Times New Roman" w:hAnsi="Times New Roman"/>
          <w:color w:val="000000"/>
        </w:rPr>
        <w:br/>
        <w:t xml:space="preserve">National Bureau of Agricultural Commodity and Food Standards </w:t>
      </w:r>
      <w:r>
        <w:rPr>
          <w:rFonts w:ascii="Times New Roman" w:hAnsi="Times New Roman"/>
          <w:color w:val="000000"/>
        </w:rPr>
        <w:br/>
        <w:t>Bangkok</w:t>
      </w:r>
    </w:p>
    <w:p w14:paraId="4FCD4C3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Pathumwadee</w:t>
      </w:r>
      <w:proofErr w:type="spellEnd"/>
      <w:r>
        <w:rPr>
          <w:rFonts w:ascii="Times New Roman" w:hAnsi="Times New Roman"/>
          <w:b/>
          <w:color w:val="000000"/>
        </w:rPr>
        <w:t xml:space="preserve">  IMTOUR</w:t>
      </w:r>
      <w:proofErr w:type="gramEnd"/>
    </w:p>
    <w:p w14:paraId="11F2873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 (Agriculture)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2039442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Saranya  NORKAEW</w:t>
      </w:r>
      <w:proofErr w:type="gramEnd"/>
    </w:p>
    <w:p w14:paraId="4FF7A45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 (Agriculture)</w:t>
      </w:r>
      <w:r>
        <w:rPr>
          <w:rFonts w:ascii="Times New Roman" w:hAnsi="Times New Roman"/>
          <w:color w:val="000000"/>
        </w:rPr>
        <w:br/>
        <w:t>Deputy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6A679AB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Napat  PRASERTSUVAN</w:t>
      </w:r>
      <w:proofErr w:type="gramEnd"/>
    </w:p>
    <w:p w14:paraId="23A6DF1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Secretary (Agriculture)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53C8ED7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Togo </w:t>
      </w:r>
      <w:proofErr w:type="spellStart"/>
      <w:r>
        <w:rPr>
          <w:rFonts w:ascii="Times New Roman" w:hAnsi="Times New Roman"/>
          <w:color w:val="000000"/>
        </w:rPr>
        <w:t>Togo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Togo</w:t>
      </w:r>
      <w:proofErr w:type="spellEnd"/>
    </w:p>
    <w:p w14:paraId="5E4BAB7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7FE43B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Kossi </w:t>
      </w:r>
      <w:proofErr w:type="gramStart"/>
      <w:r>
        <w:rPr>
          <w:rFonts w:ascii="Times New Roman" w:hAnsi="Times New Roman"/>
          <w:b/>
          <w:color w:val="000000"/>
        </w:rPr>
        <w:t>Djifa  HOUNKANLI</w:t>
      </w:r>
      <w:proofErr w:type="gramEnd"/>
    </w:p>
    <w:p w14:paraId="10784F2C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Directeur de la Production Agricole</w:t>
      </w:r>
      <w:r w:rsidRPr="007F5AFB">
        <w:rPr>
          <w:rFonts w:ascii="Times New Roman" w:hAnsi="Times New Roman"/>
          <w:color w:val="000000"/>
          <w:lang w:val="fr-FR"/>
        </w:rPr>
        <w:br/>
        <w:t>Point de contact officiel</w:t>
      </w:r>
      <w:r w:rsidRPr="007F5AFB">
        <w:rPr>
          <w:rFonts w:ascii="Times New Roman" w:hAnsi="Times New Roman"/>
          <w:color w:val="000000"/>
          <w:lang w:val="fr-FR"/>
        </w:rPr>
        <w:br/>
        <w:t>Convention internationale pour la protection des végétaux</w:t>
      </w:r>
    </w:p>
    <w:p w14:paraId="72820B58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Tunisia Tunisie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Túnez</w:t>
      </w:r>
      <w:proofErr w:type="spellEnd"/>
    </w:p>
    <w:p w14:paraId="01FA304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61B9ADD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Naima  MAHFOUDHI</w:t>
      </w:r>
      <w:proofErr w:type="gramEnd"/>
    </w:p>
    <w:p w14:paraId="1C110687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Directrice Générale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gramStart"/>
      <w:r w:rsidRPr="007F5AFB">
        <w:rPr>
          <w:rFonts w:ascii="Times New Roman" w:hAnsi="Times New Roman"/>
          <w:color w:val="000000"/>
          <w:lang w:val="fr-FR"/>
        </w:rPr>
        <w:t>Ministère de l'agriculture</w:t>
      </w:r>
      <w:proofErr w:type="gramEnd"/>
      <w:r w:rsidRPr="007F5AFB">
        <w:rPr>
          <w:rFonts w:ascii="Times New Roman" w:hAnsi="Times New Roman"/>
          <w:color w:val="000000"/>
          <w:lang w:val="fr-FR"/>
        </w:rPr>
        <w:t>, des ressources hydrauliques et de la pêche maritime</w:t>
      </w:r>
      <w:r w:rsidRPr="007F5AFB">
        <w:rPr>
          <w:rFonts w:ascii="Times New Roman" w:hAnsi="Times New Roman"/>
          <w:color w:val="000000"/>
          <w:lang w:val="fr-FR"/>
        </w:rPr>
        <w:br/>
        <w:t>Tunis</w:t>
      </w:r>
    </w:p>
    <w:p w14:paraId="5434255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lastRenderedPageBreak/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6F8A1CBA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Nadia  KASSRAOUI</w:t>
      </w:r>
      <w:proofErr w:type="gramEnd"/>
    </w:p>
    <w:p w14:paraId="207CF166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Premier Secrétaire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Représentante Permanente adjointe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auprés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la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7445AA32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Türkiye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Türkiye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Türkiye</w:t>
      </w:r>
      <w:proofErr w:type="spellEnd"/>
    </w:p>
    <w:p w14:paraId="2F9F3FB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B5B4923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Yunus  BAYRAM</w:t>
      </w:r>
      <w:proofErr w:type="gramEnd"/>
    </w:p>
    <w:p w14:paraId="4811836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Deputy Director General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General</w:t>
      </w:r>
      <w:proofErr w:type="spellEnd"/>
      <w:r>
        <w:rPr>
          <w:rFonts w:ascii="Times New Roman" w:hAnsi="Times New Roman"/>
          <w:color w:val="000000"/>
        </w:rPr>
        <w:t xml:space="preserve"> Directorate for Food and Control</w:t>
      </w:r>
      <w:r>
        <w:rPr>
          <w:rFonts w:ascii="Times New Roman" w:hAnsi="Times New Roman"/>
          <w:color w:val="000000"/>
        </w:rPr>
        <w:br/>
        <w:t>Ministry of Agriculture of Forestry</w:t>
      </w:r>
      <w:r>
        <w:rPr>
          <w:rFonts w:ascii="Times New Roman" w:hAnsi="Times New Roman"/>
          <w:color w:val="000000"/>
        </w:rPr>
        <w:br/>
        <w:t>Ankara</w:t>
      </w:r>
    </w:p>
    <w:p w14:paraId="62EAEF64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Uganda Ouganda Uganda</w:t>
      </w:r>
    </w:p>
    <w:p w14:paraId="69EEBB86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69CE89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Paul  MWAMBU</w:t>
      </w:r>
      <w:proofErr w:type="gramEnd"/>
    </w:p>
    <w:p w14:paraId="4C9475D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Commissioner</w:t>
      </w:r>
      <w:r>
        <w:rPr>
          <w:rFonts w:ascii="Times New Roman" w:hAnsi="Times New Roman"/>
          <w:color w:val="000000"/>
        </w:rPr>
        <w:br/>
        <w:t>Crop Inspection and Certification</w:t>
      </w:r>
      <w:r>
        <w:rPr>
          <w:rFonts w:ascii="Times New Roman" w:hAnsi="Times New Roman"/>
          <w:color w:val="000000"/>
        </w:rPr>
        <w:br/>
        <w:t>Head</w:t>
      </w:r>
      <w:r>
        <w:rPr>
          <w:rFonts w:ascii="Times New Roman" w:hAnsi="Times New Roman"/>
          <w:color w:val="000000"/>
        </w:rPr>
        <w:br/>
        <w:t>National Plant Protection Organizations Uganda</w:t>
      </w:r>
    </w:p>
    <w:p w14:paraId="7679E31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D0AD53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Ephrance</w:t>
      </w:r>
      <w:proofErr w:type="spellEnd"/>
      <w:r>
        <w:rPr>
          <w:rFonts w:ascii="Times New Roman" w:hAnsi="Times New Roman"/>
          <w:b/>
          <w:color w:val="000000"/>
        </w:rPr>
        <w:t xml:space="preserve">  TUMUBOINE</w:t>
      </w:r>
      <w:proofErr w:type="gramEnd"/>
    </w:p>
    <w:p w14:paraId="63A22DE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Assistant Commissioner</w:t>
      </w:r>
      <w:r>
        <w:rPr>
          <w:rFonts w:ascii="Times New Roman" w:hAnsi="Times New Roman"/>
          <w:color w:val="000000"/>
        </w:rPr>
        <w:br/>
        <w:t>Phytosanitary and Quarantine</w:t>
      </w:r>
      <w:r>
        <w:rPr>
          <w:rFonts w:ascii="Times New Roman" w:hAnsi="Times New Roman"/>
          <w:color w:val="000000"/>
        </w:rPr>
        <w:br/>
        <w:t>Department of Crop Inspection and Certification</w:t>
      </w:r>
      <w:r>
        <w:rPr>
          <w:rFonts w:ascii="Times New Roman" w:hAnsi="Times New Roman"/>
          <w:color w:val="000000"/>
        </w:rPr>
        <w:br/>
        <w:t>Ministry of Agriculture, Animal Industry and Fisheries</w:t>
      </w:r>
      <w:r>
        <w:rPr>
          <w:rFonts w:ascii="Times New Roman" w:hAnsi="Times New Roman"/>
          <w:color w:val="000000"/>
        </w:rPr>
        <w:br/>
        <w:t>Kampala</w:t>
      </w:r>
    </w:p>
    <w:p w14:paraId="5FC7634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Joab </w:t>
      </w:r>
      <w:proofErr w:type="gramStart"/>
      <w:r>
        <w:rPr>
          <w:rFonts w:ascii="Times New Roman" w:hAnsi="Times New Roman"/>
          <w:b/>
          <w:color w:val="000000"/>
        </w:rPr>
        <w:t>Tugume  KATARIMPIKA</w:t>
      </w:r>
      <w:proofErr w:type="gramEnd"/>
    </w:p>
    <w:p w14:paraId="7F38D11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Agricultural Inspector-Quarantine</w:t>
      </w:r>
      <w:r>
        <w:rPr>
          <w:rFonts w:ascii="Times New Roman" w:hAnsi="Times New Roman"/>
          <w:color w:val="000000"/>
        </w:rPr>
        <w:br/>
        <w:t xml:space="preserve">Ministry of Agriculture Animal Industry and Fisheries </w:t>
      </w:r>
      <w:r>
        <w:rPr>
          <w:rFonts w:ascii="Times New Roman" w:hAnsi="Times New Roman"/>
          <w:color w:val="000000"/>
        </w:rPr>
        <w:br/>
        <w:t>Kampala</w:t>
      </w:r>
    </w:p>
    <w:p w14:paraId="41BA5CE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Siragi</w:t>
      </w:r>
      <w:proofErr w:type="spellEnd"/>
      <w:r>
        <w:rPr>
          <w:rFonts w:ascii="Times New Roman" w:hAnsi="Times New Roman"/>
          <w:b/>
          <w:color w:val="000000"/>
        </w:rPr>
        <w:t xml:space="preserve">  WAKAABU</w:t>
      </w:r>
      <w:proofErr w:type="gramEnd"/>
    </w:p>
    <w:p w14:paraId="258C272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Attaché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0CC6ACFB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Ukraine </w:t>
      </w:r>
      <w:proofErr w:type="spellStart"/>
      <w:r>
        <w:rPr>
          <w:rFonts w:ascii="Times New Roman" w:hAnsi="Times New Roman"/>
          <w:color w:val="000000"/>
        </w:rPr>
        <w:t>Ukraine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Ucrania</w:t>
      </w:r>
      <w:proofErr w:type="spellEnd"/>
    </w:p>
    <w:p w14:paraId="3CE6DA4C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7F51698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Serhii  TKACHUK</w:t>
      </w:r>
      <w:proofErr w:type="gramEnd"/>
    </w:p>
    <w:p w14:paraId="714A4AA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State Service on Food Safety and Consumer Protection</w:t>
      </w:r>
      <w:r>
        <w:rPr>
          <w:rFonts w:ascii="Times New Roman" w:hAnsi="Times New Roman"/>
          <w:color w:val="000000"/>
        </w:rPr>
        <w:br/>
        <w:t>Kyiv</w:t>
      </w:r>
    </w:p>
    <w:p w14:paraId="4A1F47E1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2D1560C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Vadym  CHAIKOVSKYI</w:t>
      </w:r>
      <w:proofErr w:type="gramEnd"/>
    </w:p>
    <w:p w14:paraId="282E643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Deputy Head </w:t>
      </w:r>
      <w:r>
        <w:rPr>
          <w:rFonts w:ascii="Times New Roman" w:hAnsi="Times New Roman"/>
          <w:color w:val="000000"/>
        </w:rPr>
        <w:br/>
        <w:t xml:space="preserve">State Service of Ukraine on Food </w:t>
      </w:r>
      <w:r>
        <w:rPr>
          <w:rFonts w:ascii="Times New Roman" w:hAnsi="Times New Roman"/>
          <w:color w:val="000000"/>
        </w:rPr>
        <w:br/>
        <w:t>Safety and Consumer Protection</w:t>
      </w:r>
      <w:r>
        <w:rPr>
          <w:rFonts w:ascii="Times New Roman" w:hAnsi="Times New Roman"/>
          <w:color w:val="000000"/>
        </w:rPr>
        <w:br/>
        <w:t>Chief State Phytosanitary Inspector</w:t>
      </w:r>
      <w:r>
        <w:rPr>
          <w:rFonts w:ascii="Times New Roman" w:hAnsi="Times New Roman"/>
          <w:color w:val="000000"/>
        </w:rPr>
        <w:br/>
        <w:t>Kyiv</w:t>
      </w:r>
    </w:p>
    <w:p w14:paraId="16C6AAF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Oksana  SPIVAK</w:t>
      </w:r>
      <w:proofErr w:type="gramEnd"/>
    </w:p>
    <w:p w14:paraId="5E9935D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Chief Specialist </w:t>
      </w:r>
      <w:r>
        <w:rPr>
          <w:rFonts w:ascii="Times New Roman" w:hAnsi="Times New Roman"/>
          <w:color w:val="000000"/>
        </w:rPr>
        <w:br/>
        <w:t>International Technical Assistance and Agreements</w:t>
      </w:r>
      <w:r>
        <w:rPr>
          <w:rFonts w:ascii="Times New Roman" w:hAnsi="Times New Roman"/>
          <w:color w:val="000000"/>
        </w:rPr>
        <w:br/>
        <w:t>Directorate for International Cooperation, Trade and European Integration of the State Service on Food Safety and Consumer Protection</w:t>
      </w:r>
      <w:r>
        <w:rPr>
          <w:rFonts w:ascii="Times New Roman" w:hAnsi="Times New Roman"/>
          <w:color w:val="000000"/>
        </w:rPr>
        <w:br/>
        <w:t>Kyiv</w:t>
      </w:r>
    </w:p>
    <w:p w14:paraId="36B38C31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 xml:space="preserve">United Kingdom of Great Britain and Northern Ireland Royaume-Uni de Grande-Bretagne et d'Irlande du Nord Reino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Unido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Gran Bretaña e Irlanda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Norte</w:t>
      </w:r>
    </w:p>
    <w:p w14:paraId="2115FCC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38F5B5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Nicola  SPENCE</w:t>
      </w:r>
      <w:proofErr w:type="gramEnd"/>
    </w:p>
    <w:p w14:paraId="0DB0453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Professor</w:t>
      </w:r>
      <w:r>
        <w:rPr>
          <w:rFonts w:ascii="Times New Roman" w:hAnsi="Times New Roman"/>
          <w:color w:val="000000"/>
        </w:rPr>
        <w:br/>
        <w:t>Deputy Director Plant and Bee Health, Varieties and Seeds</w:t>
      </w:r>
      <w:r>
        <w:rPr>
          <w:rFonts w:ascii="Times New Roman" w:hAnsi="Times New Roman"/>
          <w:color w:val="000000"/>
        </w:rPr>
        <w:br/>
        <w:t>Department for Environment, Food and Rural Affairs</w:t>
      </w:r>
      <w:r>
        <w:rPr>
          <w:rFonts w:ascii="Times New Roman" w:hAnsi="Times New Roman"/>
          <w:color w:val="000000"/>
        </w:rPr>
        <w:br/>
        <w:t>London</w:t>
      </w:r>
    </w:p>
    <w:p w14:paraId="3E5D222E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5F5239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Sam  BISHOP</w:t>
      </w:r>
      <w:proofErr w:type="gramEnd"/>
    </w:p>
    <w:p w14:paraId="786237E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  <w:t>International Plant and Bee Health Policy and PVS</w:t>
      </w:r>
      <w:r>
        <w:rPr>
          <w:rFonts w:ascii="Times New Roman" w:hAnsi="Times New Roman"/>
          <w:color w:val="000000"/>
        </w:rPr>
        <w:br/>
        <w:t>Department for Environment, Food and Rural Affairs</w:t>
      </w:r>
      <w:r>
        <w:rPr>
          <w:rFonts w:ascii="Times New Roman" w:hAnsi="Times New Roman"/>
          <w:color w:val="000000"/>
        </w:rPr>
        <w:br/>
        <w:t>London</w:t>
      </w:r>
    </w:p>
    <w:p w14:paraId="6B06BA8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Jennifer  CLOUGH</w:t>
      </w:r>
      <w:proofErr w:type="gramEnd"/>
    </w:p>
    <w:p w14:paraId="7C2DEC2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Legislative Lead </w:t>
      </w:r>
      <w:r>
        <w:rPr>
          <w:rFonts w:ascii="Times New Roman" w:hAnsi="Times New Roman"/>
          <w:color w:val="000000"/>
        </w:rPr>
        <w:br/>
        <w:t>Domestic Plant Health</w:t>
      </w:r>
      <w:r>
        <w:rPr>
          <w:rFonts w:ascii="Times New Roman" w:hAnsi="Times New Roman"/>
          <w:color w:val="000000"/>
        </w:rPr>
        <w:br/>
        <w:t>Department for Environment, Food and Rural Affairs</w:t>
      </w:r>
      <w:r>
        <w:rPr>
          <w:rFonts w:ascii="Times New Roman" w:hAnsi="Times New Roman"/>
          <w:color w:val="000000"/>
        </w:rPr>
        <w:br/>
        <w:t>London</w:t>
      </w:r>
    </w:p>
    <w:p w14:paraId="08C9C022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United Republic of Tanzania République-Unie de Tanzanie República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Unida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Tanzanía</w:t>
      </w:r>
      <w:proofErr w:type="spellEnd"/>
    </w:p>
    <w:p w14:paraId="3EDC86B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D299E7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Joseph </w:t>
      </w:r>
      <w:proofErr w:type="gramStart"/>
      <w:r>
        <w:rPr>
          <w:rFonts w:ascii="Times New Roman" w:hAnsi="Times New Roman"/>
          <w:b/>
          <w:color w:val="000000"/>
        </w:rPr>
        <w:t>Canisius  NDUNGURU</w:t>
      </w:r>
      <w:proofErr w:type="gramEnd"/>
    </w:p>
    <w:p w14:paraId="30B1B9C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</w:t>
      </w:r>
      <w:r>
        <w:rPr>
          <w:rFonts w:ascii="Times New Roman" w:hAnsi="Times New Roman"/>
          <w:color w:val="000000"/>
        </w:rPr>
        <w:br/>
        <w:t xml:space="preserve">Plant Health and Pesticides Authority </w:t>
      </w:r>
      <w:r>
        <w:rPr>
          <w:rFonts w:ascii="Times New Roman" w:hAnsi="Times New Roman"/>
          <w:color w:val="000000"/>
        </w:rPr>
        <w:br/>
        <w:t>Dar-es-Salaam</w:t>
      </w:r>
    </w:p>
    <w:p w14:paraId="2D3048F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306B8DA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Benignus </w:t>
      </w:r>
      <w:proofErr w:type="gramStart"/>
      <w:r>
        <w:rPr>
          <w:rFonts w:ascii="Times New Roman" w:hAnsi="Times New Roman"/>
          <w:b/>
          <w:color w:val="000000"/>
        </w:rPr>
        <w:t>Valentine  NGOWI</w:t>
      </w:r>
      <w:proofErr w:type="gramEnd"/>
    </w:p>
    <w:p w14:paraId="292752A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Plant Biosecurity and Phytosanitary Services</w:t>
      </w:r>
      <w:r>
        <w:rPr>
          <w:rFonts w:ascii="Times New Roman" w:hAnsi="Times New Roman"/>
          <w:color w:val="000000"/>
        </w:rPr>
        <w:br/>
        <w:t>Tanzania Plant Health and Pesticides Authority</w:t>
      </w:r>
      <w:r>
        <w:rPr>
          <w:rFonts w:ascii="Times New Roman" w:hAnsi="Times New Roman"/>
          <w:color w:val="000000"/>
        </w:rPr>
        <w:br/>
        <w:t>Arusha</w:t>
      </w:r>
    </w:p>
    <w:p w14:paraId="6499E57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Mahamudu </w:t>
      </w:r>
      <w:proofErr w:type="gramStart"/>
      <w:r>
        <w:rPr>
          <w:rFonts w:ascii="Times New Roman" w:hAnsi="Times New Roman"/>
          <w:b/>
          <w:color w:val="000000"/>
        </w:rPr>
        <w:t>Mohamed  SASAMALO</w:t>
      </w:r>
      <w:proofErr w:type="gramEnd"/>
    </w:p>
    <w:p w14:paraId="7F04230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Manager</w:t>
      </w:r>
      <w:r>
        <w:rPr>
          <w:rFonts w:ascii="Times New Roman" w:hAnsi="Times New Roman"/>
          <w:color w:val="000000"/>
        </w:rPr>
        <w:br/>
        <w:t>Plant Health Compliance and Trade Facilitation</w:t>
      </w:r>
      <w:r>
        <w:rPr>
          <w:rFonts w:ascii="Times New Roman" w:hAnsi="Times New Roman"/>
          <w:color w:val="000000"/>
        </w:rPr>
        <w:br/>
        <w:t>Tanzania Plant Health and Pesticides Authority</w:t>
      </w:r>
      <w:r>
        <w:rPr>
          <w:rFonts w:ascii="Times New Roman" w:hAnsi="Times New Roman"/>
          <w:color w:val="000000"/>
        </w:rPr>
        <w:br/>
        <w:t>Arusha</w:t>
      </w:r>
    </w:p>
    <w:p w14:paraId="5CC08A80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Jacqueline  MBUYA</w:t>
      </w:r>
      <w:proofErr w:type="gramEnd"/>
    </w:p>
    <w:p w14:paraId="618E2AF0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Agricultural Attaché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Alternate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Permanent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Representative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to FAO</w:t>
      </w:r>
      <w:r w:rsidRPr="007F5AFB">
        <w:rPr>
          <w:rFonts w:ascii="Times New Roman" w:hAnsi="Times New Roman"/>
          <w:color w:val="000000"/>
          <w:lang w:val="fr-FR"/>
        </w:rPr>
        <w:br/>
        <w:t>Rome</w:t>
      </w:r>
    </w:p>
    <w:p w14:paraId="26121C3F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United States of America États-Unis d'Amérique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Estados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Unidos de América</w:t>
      </w:r>
    </w:p>
    <w:p w14:paraId="1FD2554F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31F88E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Jessica  MAHALINGAPPA</w:t>
      </w:r>
      <w:proofErr w:type="gramEnd"/>
    </w:p>
    <w:p w14:paraId="4BD49BA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Associate Deputy Administrator</w:t>
      </w:r>
      <w:r>
        <w:rPr>
          <w:rFonts w:ascii="Times New Roman" w:hAnsi="Times New Roman"/>
          <w:color w:val="000000"/>
        </w:rPr>
        <w:br/>
        <w:t>International Phytosanitary Management and Standards Program</w:t>
      </w:r>
      <w:r>
        <w:rPr>
          <w:rFonts w:ascii="Times New Roman" w:hAnsi="Times New Roman"/>
          <w:color w:val="000000"/>
        </w:rPr>
        <w:br/>
        <w:t>Plant Protection and Quarantine</w:t>
      </w:r>
      <w:r>
        <w:rPr>
          <w:rFonts w:ascii="Times New Roman" w:hAnsi="Times New Roman"/>
          <w:color w:val="000000"/>
        </w:rPr>
        <w:br/>
        <w:t>Animal and Plant Health Inspection Service</w:t>
      </w:r>
      <w:r>
        <w:rPr>
          <w:rFonts w:ascii="Times New Roman" w:hAnsi="Times New Roman"/>
          <w:color w:val="000000"/>
        </w:rPr>
        <w:br/>
        <w:t>Department of Agriculture</w:t>
      </w:r>
      <w:r>
        <w:rPr>
          <w:rFonts w:ascii="Times New Roman" w:hAnsi="Times New Roman"/>
          <w:color w:val="000000"/>
        </w:rPr>
        <w:br/>
        <w:t>Washington D.C</w:t>
      </w:r>
    </w:p>
    <w:p w14:paraId="366522C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0F4DBF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Michelle  GRAY</w:t>
      </w:r>
      <w:proofErr w:type="gramEnd"/>
    </w:p>
    <w:p w14:paraId="2CA7E6E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Assistant Deputy Administrator</w:t>
      </w:r>
      <w:r>
        <w:rPr>
          <w:rFonts w:ascii="Times New Roman" w:hAnsi="Times New Roman"/>
          <w:color w:val="000000"/>
        </w:rPr>
        <w:br/>
        <w:t>Plant Protection and Quarantine</w:t>
      </w:r>
      <w:r>
        <w:rPr>
          <w:rFonts w:ascii="Times New Roman" w:hAnsi="Times New Roman"/>
          <w:color w:val="000000"/>
        </w:rPr>
        <w:br/>
        <w:t>Animal and Plant Health Inspection Service</w:t>
      </w:r>
      <w:r>
        <w:rPr>
          <w:rFonts w:ascii="Times New Roman" w:hAnsi="Times New Roman"/>
          <w:color w:val="000000"/>
        </w:rPr>
        <w:br/>
        <w:t>Department of Agriculture</w:t>
      </w:r>
      <w:r>
        <w:rPr>
          <w:rFonts w:ascii="Times New Roman" w:hAnsi="Times New Roman"/>
          <w:color w:val="000000"/>
        </w:rPr>
        <w:br/>
        <w:t>Washington D.C</w:t>
      </w:r>
    </w:p>
    <w:p w14:paraId="4052FB8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lastRenderedPageBreak/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Stephanie  DUBON</w:t>
      </w:r>
      <w:proofErr w:type="gramEnd"/>
    </w:p>
    <w:p w14:paraId="4A880CF6" w14:textId="77777777" w:rsidR="00531098" w:rsidRDefault="009149FA">
      <w:pPr>
        <w:spacing w:line="240" w:lineRule="auto"/>
      </w:pPr>
      <w:r w:rsidRPr="561CF1B7">
        <w:rPr>
          <w:rFonts w:ascii="Times New Roman" w:hAnsi="Times New Roman"/>
          <w:color w:val="000000" w:themeColor="text1"/>
        </w:rPr>
        <w:t>Technical Director</w:t>
      </w:r>
      <w:r>
        <w:br/>
      </w:r>
      <w:r w:rsidRPr="561CF1B7">
        <w:rPr>
          <w:rFonts w:ascii="Times New Roman" w:hAnsi="Times New Roman"/>
          <w:color w:val="000000" w:themeColor="text1"/>
        </w:rPr>
        <w:t>International Phytosanitary Standards</w:t>
      </w:r>
      <w:r>
        <w:br/>
      </w:r>
      <w:r w:rsidRPr="561CF1B7">
        <w:rPr>
          <w:rFonts w:ascii="Times New Roman" w:hAnsi="Times New Roman"/>
          <w:color w:val="000000" w:themeColor="text1"/>
        </w:rPr>
        <w:t>Plant Protection and Quarantine</w:t>
      </w:r>
      <w:r>
        <w:br/>
      </w:r>
      <w:r w:rsidRPr="561CF1B7">
        <w:rPr>
          <w:rFonts w:ascii="Times New Roman" w:hAnsi="Times New Roman"/>
          <w:color w:val="000000" w:themeColor="text1"/>
        </w:rPr>
        <w:t>Animal and Plant Health Inspection Service</w:t>
      </w:r>
      <w:r>
        <w:br/>
      </w:r>
      <w:r w:rsidRPr="561CF1B7">
        <w:rPr>
          <w:rFonts w:ascii="Times New Roman" w:hAnsi="Times New Roman"/>
          <w:color w:val="000000" w:themeColor="text1"/>
        </w:rPr>
        <w:t>Department of Agriculture</w:t>
      </w:r>
      <w:r>
        <w:br/>
      </w:r>
      <w:r w:rsidRPr="561CF1B7">
        <w:rPr>
          <w:rFonts w:ascii="Times New Roman" w:hAnsi="Times New Roman"/>
          <w:color w:val="000000" w:themeColor="text1"/>
        </w:rPr>
        <w:t>Washington D.C</w:t>
      </w:r>
    </w:p>
    <w:p w14:paraId="7DD08360" w14:textId="77777777" w:rsidR="6019F4C7" w:rsidRDefault="6019F4C7" w:rsidP="561CF1B7">
      <w:pPr>
        <w:keepNext/>
        <w:spacing w:line="240" w:lineRule="auto"/>
      </w:pPr>
      <w:proofErr w:type="spellStart"/>
      <w:r w:rsidRPr="561CF1B7">
        <w:rPr>
          <w:rFonts w:ascii="Times New Roman" w:hAnsi="Times New Roman"/>
          <w:b/>
          <w:bCs/>
          <w:color w:val="000000" w:themeColor="text1"/>
        </w:rPr>
        <w:t>Mr</w:t>
      </w:r>
      <w:proofErr w:type="spellEnd"/>
      <w:r w:rsidRPr="561CF1B7">
        <w:rPr>
          <w:rFonts w:ascii="Times New Roman" w:hAnsi="Times New Roman"/>
          <w:b/>
          <w:bCs/>
          <w:color w:val="000000" w:themeColor="text1"/>
        </w:rPr>
        <w:t xml:space="preserve"> Ahmed </w:t>
      </w:r>
      <w:proofErr w:type="gramStart"/>
      <w:r w:rsidRPr="561CF1B7">
        <w:rPr>
          <w:rFonts w:ascii="Times New Roman" w:hAnsi="Times New Roman"/>
          <w:b/>
          <w:bCs/>
          <w:color w:val="000000" w:themeColor="text1"/>
        </w:rPr>
        <w:t>Sayed  ELSAYED</w:t>
      </w:r>
      <w:proofErr w:type="gramEnd"/>
    </w:p>
    <w:p w14:paraId="6563DCF9" w14:textId="59EE7233" w:rsidR="6019F4C7" w:rsidRDefault="6019F4C7" w:rsidP="561CF1B7">
      <w:pPr>
        <w:spacing w:line="240" w:lineRule="auto"/>
      </w:pPr>
      <w:r w:rsidRPr="561CF1B7">
        <w:rPr>
          <w:rFonts w:ascii="Times New Roman" w:hAnsi="Times New Roman"/>
          <w:color w:val="000000" w:themeColor="text1"/>
        </w:rPr>
        <w:t>Agricultural Specialist</w:t>
      </w:r>
      <w:r>
        <w:br/>
      </w:r>
      <w:r w:rsidRPr="561CF1B7">
        <w:rPr>
          <w:rFonts w:ascii="Times New Roman" w:hAnsi="Times New Roman"/>
          <w:color w:val="000000" w:themeColor="text1"/>
        </w:rPr>
        <w:t>United States Department of Agriculture</w:t>
      </w:r>
      <w:r>
        <w:br/>
      </w:r>
      <w:r w:rsidRPr="561CF1B7">
        <w:rPr>
          <w:rFonts w:ascii="Times New Roman" w:hAnsi="Times New Roman"/>
          <w:color w:val="000000" w:themeColor="text1"/>
        </w:rPr>
        <w:t>Animal and Plant Health Inspection Service</w:t>
      </w:r>
      <w:r>
        <w:br/>
      </w:r>
      <w:r w:rsidRPr="561CF1B7">
        <w:rPr>
          <w:rFonts w:ascii="Times New Roman" w:hAnsi="Times New Roman"/>
          <w:color w:val="000000" w:themeColor="text1"/>
        </w:rPr>
        <w:t xml:space="preserve">Riverdale </w:t>
      </w:r>
    </w:p>
    <w:p w14:paraId="28247718" w14:textId="2F4F2BC1" w:rsidR="561CF1B7" w:rsidRDefault="561CF1B7" w:rsidP="561CF1B7">
      <w:pPr>
        <w:spacing w:line="240" w:lineRule="auto"/>
        <w:rPr>
          <w:rFonts w:ascii="Times New Roman" w:hAnsi="Times New Roman"/>
          <w:color w:val="000000" w:themeColor="text1"/>
        </w:rPr>
      </w:pPr>
    </w:p>
    <w:p w14:paraId="60660591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Uruguay </w:t>
      </w:r>
      <w:proofErr w:type="spellStart"/>
      <w:r>
        <w:rPr>
          <w:rFonts w:ascii="Times New Roman" w:hAnsi="Times New Roman"/>
          <w:color w:val="000000"/>
        </w:rPr>
        <w:t>Uruguay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Uruguay</w:t>
      </w:r>
      <w:proofErr w:type="spellEnd"/>
    </w:p>
    <w:p w14:paraId="44F0817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59A37A63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Mr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Leonel </w:t>
      </w:r>
      <w:proofErr w:type="gramStart"/>
      <w:r w:rsidRPr="0055647C">
        <w:rPr>
          <w:rFonts w:ascii="Times New Roman" w:hAnsi="Times New Roman"/>
          <w:b/>
          <w:color w:val="000000"/>
        </w:rPr>
        <w:t>Agustín  GIUDICE</w:t>
      </w:r>
      <w:proofErr w:type="gramEnd"/>
      <w:r w:rsidRPr="0055647C">
        <w:rPr>
          <w:rFonts w:ascii="Times New Roman" w:hAnsi="Times New Roman"/>
          <w:b/>
          <w:color w:val="000000"/>
        </w:rPr>
        <w:t xml:space="preserve"> SEGREDO</w:t>
      </w:r>
    </w:p>
    <w:p w14:paraId="6F9AFEBB" w14:textId="77777777" w:rsidR="00531098" w:rsidRPr="0055647C" w:rsidRDefault="009149FA">
      <w:pPr>
        <w:spacing w:line="240" w:lineRule="auto"/>
      </w:pPr>
      <w:r w:rsidRPr="0055647C">
        <w:rPr>
          <w:rFonts w:ascii="Times New Roman" w:hAnsi="Times New Roman"/>
          <w:color w:val="000000"/>
        </w:rPr>
        <w:t xml:space="preserve">Director General de </w:t>
      </w:r>
      <w:proofErr w:type="spellStart"/>
      <w:r w:rsidRPr="0055647C">
        <w:rPr>
          <w:rFonts w:ascii="Times New Roman" w:hAnsi="Times New Roman"/>
          <w:color w:val="000000"/>
        </w:rPr>
        <w:t>Servicios</w:t>
      </w:r>
      <w:proofErr w:type="spellEnd"/>
      <w:r w:rsidRPr="0055647C">
        <w:rPr>
          <w:rFonts w:ascii="Times New Roman" w:hAnsi="Times New Roman"/>
          <w:color w:val="000000"/>
        </w:rPr>
        <w:t xml:space="preserve"> </w:t>
      </w:r>
      <w:proofErr w:type="spellStart"/>
      <w:r w:rsidRPr="0055647C">
        <w:rPr>
          <w:rFonts w:ascii="Times New Roman" w:hAnsi="Times New Roman"/>
          <w:color w:val="000000"/>
        </w:rPr>
        <w:t>Agrícolas</w:t>
      </w:r>
      <w:proofErr w:type="spellEnd"/>
      <w:r w:rsidRPr="0055647C">
        <w:rPr>
          <w:rFonts w:ascii="Times New Roman" w:hAnsi="Times New Roman"/>
          <w:color w:val="000000"/>
        </w:rPr>
        <w:br/>
      </w:r>
      <w:proofErr w:type="spellStart"/>
      <w:r w:rsidRPr="0055647C">
        <w:rPr>
          <w:rFonts w:ascii="Times New Roman" w:hAnsi="Times New Roman"/>
          <w:color w:val="000000"/>
        </w:rPr>
        <w:t>Ministerio</w:t>
      </w:r>
      <w:proofErr w:type="spellEnd"/>
      <w:r w:rsidRPr="0055647C">
        <w:rPr>
          <w:rFonts w:ascii="Times New Roman" w:hAnsi="Times New Roman"/>
          <w:color w:val="000000"/>
        </w:rPr>
        <w:t xml:space="preserve"> de </w:t>
      </w:r>
      <w:proofErr w:type="spellStart"/>
      <w:r w:rsidRPr="0055647C">
        <w:rPr>
          <w:rFonts w:ascii="Times New Roman" w:hAnsi="Times New Roman"/>
          <w:color w:val="000000"/>
        </w:rPr>
        <w:t>Ganadería</w:t>
      </w:r>
      <w:proofErr w:type="spellEnd"/>
      <w:r w:rsidRPr="0055647C">
        <w:rPr>
          <w:rFonts w:ascii="Times New Roman" w:hAnsi="Times New Roman"/>
          <w:color w:val="000000"/>
        </w:rPr>
        <w:t>, Agricultura y Pesca</w:t>
      </w:r>
      <w:r w:rsidRPr="0055647C">
        <w:rPr>
          <w:rFonts w:ascii="Times New Roman" w:hAnsi="Times New Roman"/>
          <w:color w:val="000000"/>
        </w:rPr>
        <w:br/>
        <w:t>Montevideo</w:t>
      </w:r>
    </w:p>
    <w:p w14:paraId="282B32D0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C49182D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Mr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Juan </w:t>
      </w:r>
      <w:proofErr w:type="gramStart"/>
      <w:r w:rsidRPr="0055647C">
        <w:rPr>
          <w:rFonts w:ascii="Times New Roman" w:hAnsi="Times New Roman"/>
          <w:b/>
          <w:color w:val="000000"/>
        </w:rPr>
        <w:t>Eduardo  GRASSO</w:t>
      </w:r>
      <w:proofErr w:type="gramEnd"/>
    </w:p>
    <w:p w14:paraId="3B313C2E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División Protección Agrícola</w:t>
      </w:r>
      <w:r w:rsidRPr="007F5AFB">
        <w:rPr>
          <w:rFonts w:ascii="Times New Roman" w:hAnsi="Times New Roman"/>
          <w:color w:val="000000"/>
          <w:lang w:val="it-IT"/>
        </w:rPr>
        <w:br/>
        <w:t>Ministerio de Ganadería, Agricultura y Pesca</w:t>
      </w:r>
      <w:r w:rsidRPr="007F5AFB">
        <w:rPr>
          <w:rFonts w:ascii="Times New Roman" w:hAnsi="Times New Roman"/>
          <w:color w:val="000000"/>
          <w:lang w:val="it-IT"/>
        </w:rPr>
        <w:br/>
        <w:t>Montevideo</w:t>
      </w:r>
    </w:p>
    <w:p w14:paraId="6ADE95A3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Martín  PAGANI</w:t>
      </w:r>
    </w:p>
    <w:p w14:paraId="781F81C0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Consejero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6BC1A68C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Uzbekistan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Ouzbékistan Uzbekistán</w:t>
      </w:r>
    </w:p>
    <w:p w14:paraId="7F1F362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B6E5D2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Ibrohim  ERGASHEV</w:t>
      </w:r>
      <w:proofErr w:type="gramEnd"/>
    </w:p>
    <w:p w14:paraId="03F85DF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Agency of Plant Protection and Quarantine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t>Ministry of Agriculture</w:t>
      </w:r>
      <w:r>
        <w:rPr>
          <w:rFonts w:ascii="Times New Roman" w:hAnsi="Times New Roman"/>
          <w:color w:val="000000"/>
        </w:rPr>
        <w:br/>
        <w:t>Tashkent</w:t>
      </w:r>
    </w:p>
    <w:p w14:paraId="6A387FA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485FDBE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Olimjon</w:t>
      </w:r>
      <w:proofErr w:type="spellEnd"/>
      <w:r>
        <w:rPr>
          <w:rFonts w:ascii="Times New Roman" w:hAnsi="Times New Roman"/>
          <w:b/>
          <w:color w:val="000000"/>
        </w:rPr>
        <w:t xml:space="preserve">  TURSUNOV</w:t>
      </w:r>
      <w:proofErr w:type="gramEnd"/>
    </w:p>
    <w:p w14:paraId="73640DD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Head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Deраrtmеnt</w:t>
      </w:r>
      <w:proofErr w:type="spellEnd"/>
      <w:r>
        <w:rPr>
          <w:rFonts w:ascii="Times New Roman" w:hAnsi="Times New Roman"/>
          <w:color w:val="000000"/>
        </w:rPr>
        <w:t xml:space="preserve"> of the </w:t>
      </w:r>
      <w:proofErr w:type="spellStart"/>
      <w:r>
        <w:rPr>
          <w:rFonts w:ascii="Times New Roman" w:hAnsi="Times New Roman"/>
          <w:color w:val="000000"/>
        </w:rPr>
        <w:t>Agеnсу</w:t>
      </w:r>
      <w:proofErr w:type="spellEnd"/>
      <w:r>
        <w:rPr>
          <w:rFonts w:ascii="Times New Roman" w:hAnsi="Times New Roman"/>
          <w:color w:val="000000"/>
        </w:rPr>
        <w:t xml:space="preserve"> of </w:t>
      </w:r>
      <w:proofErr w:type="spellStart"/>
      <w:r>
        <w:rPr>
          <w:rFonts w:ascii="Times New Roman" w:hAnsi="Times New Roman"/>
          <w:color w:val="000000"/>
        </w:rPr>
        <w:t>Рlаnt</w:t>
      </w:r>
      <w:proofErr w:type="spellEnd"/>
      <w:r>
        <w:rPr>
          <w:rFonts w:ascii="Times New Roman" w:hAnsi="Times New Roman"/>
          <w:color w:val="000000"/>
        </w:rPr>
        <w:t xml:space="preserve"> Protection </w:t>
      </w:r>
      <w:proofErr w:type="spellStart"/>
      <w:r>
        <w:rPr>
          <w:rFonts w:ascii="Times New Roman" w:hAnsi="Times New Roman"/>
          <w:color w:val="000000"/>
        </w:rPr>
        <w:t>аnd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Quаrаntinе</w:t>
      </w:r>
      <w:proofErr w:type="spellEnd"/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Tashkent</w:t>
      </w:r>
    </w:p>
    <w:p w14:paraId="60746E5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Sultan-</w:t>
      </w:r>
      <w:proofErr w:type="gramStart"/>
      <w:r>
        <w:rPr>
          <w:rFonts w:ascii="Times New Roman" w:hAnsi="Times New Roman"/>
          <w:b/>
          <w:color w:val="000000"/>
        </w:rPr>
        <w:t>Makhmud  SULTANOV</w:t>
      </w:r>
      <w:proofErr w:type="gramEnd"/>
    </w:p>
    <w:p w14:paraId="6DBABD8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Specialist</w:t>
      </w:r>
      <w:r>
        <w:rPr>
          <w:rFonts w:ascii="Times New Roman" w:hAnsi="Times New Roman"/>
          <w:color w:val="000000"/>
        </w:rPr>
        <w:br/>
        <w:t xml:space="preserve">Department of </w:t>
      </w:r>
      <w:proofErr w:type="spellStart"/>
      <w:r>
        <w:rPr>
          <w:rFonts w:ascii="Times New Roman" w:hAnsi="Times New Roman"/>
          <w:color w:val="000000"/>
        </w:rPr>
        <w:t>Agеnсу</w:t>
      </w:r>
      <w:proofErr w:type="spellEnd"/>
      <w:r>
        <w:rPr>
          <w:rFonts w:ascii="Times New Roman" w:hAnsi="Times New Roman"/>
          <w:color w:val="000000"/>
        </w:rPr>
        <w:t xml:space="preserve"> of </w:t>
      </w:r>
      <w:proofErr w:type="spellStart"/>
      <w:r>
        <w:rPr>
          <w:rFonts w:ascii="Times New Roman" w:hAnsi="Times New Roman"/>
          <w:color w:val="000000"/>
        </w:rPr>
        <w:t>Рlаnt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Рrоtесtiоn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аnd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Quаrаntinе</w:t>
      </w:r>
      <w:proofErr w:type="spellEnd"/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Tashkent</w:t>
      </w:r>
    </w:p>
    <w:p w14:paraId="3005B26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Nazokat</w:t>
      </w:r>
      <w:proofErr w:type="spellEnd"/>
      <w:r>
        <w:rPr>
          <w:rFonts w:ascii="Times New Roman" w:hAnsi="Times New Roman"/>
          <w:b/>
          <w:color w:val="000000"/>
        </w:rPr>
        <w:t xml:space="preserve">  TOKHIROVA</w:t>
      </w:r>
      <w:proofErr w:type="gramEnd"/>
    </w:p>
    <w:p w14:paraId="659A8CB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Lead Officer</w:t>
      </w:r>
      <w:r>
        <w:rPr>
          <w:rFonts w:ascii="Times New Roman" w:hAnsi="Times New Roman"/>
          <w:color w:val="000000"/>
        </w:rPr>
        <w:br/>
        <w:t>Phytosanitary Coordination Department</w:t>
      </w:r>
      <w:r>
        <w:rPr>
          <w:rFonts w:ascii="Times New Roman" w:hAnsi="Times New Roman"/>
          <w:color w:val="000000"/>
        </w:rPr>
        <w:br/>
        <w:t>Agency of Plant Protection and Quarantine</w:t>
      </w:r>
      <w:r>
        <w:rPr>
          <w:rFonts w:ascii="Times New Roman" w:hAnsi="Times New Roman"/>
          <w:color w:val="000000"/>
        </w:rPr>
        <w:br/>
        <w:t>Ministry of Agriculture</w:t>
      </w:r>
      <w:r>
        <w:rPr>
          <w:rFonts w:ascii="Times New Roman" w:hAnsi="Times New Roman"/>
          <w:color w:val="000000"/>
        </w:rPr>
        <w:br/>
        <w:t>Tashkent</w:t>
      </w:r>
    </w:p>
    <w:p w14:paraId="7514F3C9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Venezuela (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Bolivarian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Republic of) Venezuela (République bolivarienne du) Venezuela (República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Bolivariana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de)</w:t>
      </w:r>
    </w:p>
    <w:p w14:paraId="3FD965C6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2222B3C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spellStart"/>
      <w:r w:rsidRPr="007F5AFB">
        <w:rPr>
          <w:rFonts w:ascii="Times New Roman" w:hAnsi="Times New Roman"/>
          <w:b/>
          <w:color w:val="000000"/>
          <w:lang w:val="fr-FR"/>
        </w:rPr>
        <w:t>Ligmar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Carolina  LOPEZ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DE SIEM </w:t>
      </w:r>
    </w:p>
    <w:p w14:paraId="43E14928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Directora Nacional de Agroecologia</w:t>
      </w:r>
      <w:r w:rsidRPr="007F5AFB">
        <w:rPr>
          <w:rFonts w:ascii="Times New Roman" w:hAnsi="Times New Roman"/>
          <w:color w:val="000000"/>
          <w:lang w:val="it-IT"/>
        </w:rPr>
        <w:br/>
        <w:t>Instituto Nacional de Salud Agrícola Integral</w:t>
      </w:r>
      <w:r w:rsidRPr="007F5AFB">
        <w:rPr>
          <w:rFonts w:ascii="Times New Roman" w:hAnsi="Times New Roman"/>
          <w:color w:val="000000"/>
          <w:lang w:val="it-IT"/>
        </w:rPr>
        <w:br/>
        <w:t>Maracay</w:t>
      </w:r>
    </w:p>
    <w:p w14:paraId="34C04B63" w14:textId="77777777" w:rsidR="00531098" w:rsidRPr="0055647C" w:rsidRDefault="009149FA">
      <w:pPr>
        <w:keepNext/>
        <w:spacing w:line="312" w:lineRule="auto"/>
        <w:jc w:val="center"/>
        <w:rPr>
          <w:lang w:val="it-IT"/>
        </w:rPr>
      </w:pPr>
      <w:r w:rsidRPr="0055647C">
        <w:rPr>
          <w:rFonts w:ascii="Times New Roman" w:hAnsi="Times New Roman"/>
          <w:i/>
          <w:color w:val="000000"/>
          <w:sz w:val="24"/>
          <w:lang w:val="it-IT"/>
        </w:rPr>
        <w:t>Alternate(s) - Suplente(s) - Suppléant(s)</w:t>
      </w:r>
    </w:p>
    <w:p w14:paraId="5018F639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Marilyn Giuseppina  DI LUCA SANTAELLA</w:t>
      </w:r>
    </w:p>
    <w:p w14:paraId="68AAB9B4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Embajadora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78A315CA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lastRenderedPageBreak/>
        <w:t>Ms  Estalina Aimara  BAEZ RAMIRES</w:t>
      </w:r>
    </w:p>
    <w:p w14:paraId="2387D9B3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Primer Secretario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alterna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2DB7707C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Mr Johan Enrique   VALERO RAMIREZ</w:t>
      </w:r>
    </w:p>
    <w:p w14:paraId="71631152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>Agregado</w:t>
      </w:r>
      <w:r w:rsidRPr="007F5AFB">
        <w:rPr>
          <w:rFonts w:ascii="Times New Roman" w:hAnsi="Times New Roman"/>
          <w:color w:val="000000"/>
          <w:lang w:val="it-IT"/>
        </w:rPr>
        <w:br/>
        <w:t>Representante Permanente alterno ante la FAO</w:t>
      </w:r>
      <w:r w:rsidRPr="007F5AFB">
        <w:rPr>
          <w:rFonts w:ascii="Times New Roman" w:hAnsi="Times New Roman"/>
          <w:color w:val="000000"/>
          <w:lang w:val="it-IT"/>
        </w:rPr>
        <w:br/>
        <w:t>Roma</w:t>
      </w:r>
    </w:p>
    <w:p w14:paraId="009C738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Viet Nam Viet Nam Viet Nam</w:t>
      </w:r>
    </w:p>
    <w:p w14:paraId="0D0985F9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165593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Thanh </w:t>
      </w:r>
      <w:proofErr w:type="gramStart"/>
      <w:r>
        <w:rPr>
          <w:rFonts w:ascii="Times New Roman" w:hAnsi="Times New Roman"/>
          <w:b/>
          <w:color w:val="000000"/>
        </w:rPr>
        <w:t>Huong  HA</w:t>
      </w:r>
      <w:proofErr w:type="gramEnd"/>
    </w:p>
    <w:p w14:paraId="681C0AA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Plant Production and Protection Department </w:t>
      </w:r>
      <w:r>
        <w:rPr>
          <w:rFonts w:ascii="Times New Roman" w:hAnsi="Times New Roman"/>
          <w:color w:val="000000"/>
        </w:rPr>
        <w:br/>
        <w:t>Ministry of Agriculture and Environment</w:t>
      </w:r>
      <w:r>
        <w:rPr>
          <w:rFonts w:ascii="Times New Roman" w:hAnsi="Times New Roman"/>
          <w:color w:val="000000"/>
        </w:rPr>
        <w:br/>
        <w:t>Hanoi</w:t>
      </w:r>
    </w:p>
    <w:p w14:paraId="16D07F7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57B765FA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spellStart"/>
      <w:r w:rsidRPr="007F5AFB">
        <w:rPr>
          <w:rFonts w:ascii="Times New Roman" w:hAnsi="Times New Roman"/>
          <w:b/>
          <w:color w:val="000000"/>
          <w:lang w:val="fr-FR"/>
        </w:rPr>
        <w:t>Tran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b/>
          <w:color w:val="000000"/>
          <w:lang w:val="fr-FR"/>
        </w:rPr>
        <w:t>Dan</w:t>
      </w:r>
      <w:proofErr w:type="spellEnd"/>
      <w:r w:rsidRPr="007F5AFB">
        <w:rPr>
          <w:rFonts w:ascii="Times New Roman" w:hAnsi="Times New Roman"/>
          <w:b/>
          <w:color w:val="000000"/>
          <w:lang w:val="fr-FR"/>
        </w:rPr>
        <w:t xml:space="preserve">   LE</w:t>
      </w:r>
    </w:p>
    <w:p w14:paraId="31D00EE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Third Secretary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5D94B2E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Yemen </w:t>
      </w:r>
      <w:proofErr w:type="spellStart"/>
      <w:r>
        <w:rPr>
          <w:rFonts w:ascii="Times New Roman" w:hAnsi="Times New Roman"/>
          <w:color w:val="000000"/>
        </w:rPr>
        <w:t>Yémen</w:t>
      </w:r>
      <w:proofErr w:type="spellEnd"/>
      <w:r>
        <w:rPr>
          <w:rFonts w:ascii="Times New Roman" w:hAnsi="Times New Roman"/>
          <w:color w:val="000000"/>
        </w:rPr>
        <w:t xml:space="preserve"> Yemen</w:t>
      </w:r>
    </w:p>
    <w:p w14:paraId="4C25D636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6297BFC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Ali Saif </w:t>
      </w:r>
      <w:proofErr w:type="gramStart"/>
      <w:r>
        <w:rPr>
          <w:rFonts w:ascii="Times New Roman" w:hAnsi="Times New Roman"/>
          <w:b/>
          <w:color w:val="000000"/>
        </w:rPr>
        <w:t>Mohammed  AL</w:t>
      </w:r>
      <w:proofErr w:type="gramEnd"/>
      <w:r>
        <w:rPr>
          <w:rFonts w:ascii="Times New Roman" w:hAnsi="Times New Roman"/>
          <w:b/>
          <w:color w:val="000000"/>
        </w:rPr>
        <w:t>-SHAIBANI</w:t>
      </w:r>
    </w:p>
    <w:p w14:paraId="72A590F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 General</w:t>
      </w:r>
      <w:r>
        <w:rPr>
          <w:rFonts w:ascii="Times New Roman" w:hAnsi="Times New Roman"/>
          <w:color w:val="000000"/>
        </w:rPr>
        <w:br/>
        <w:t>Plant Protection</w:t>
      </w:r>
      <w:r>
        <w:rPr>
          <w:rFonts w:ascii="Times New Roman" w:hAnsi="Times New Roman"/>
          <w:color w:val="000000"/>
        </w:rPr>
        <w:br/>
        <w:t>Ministry of Agriculture, Irrigation and Fish Wealth</w:t>
      </w:r>
      <w:r>
        <w:rPr>
          <w:rFonts w:ascii="Times New Roman" w:hAnsi="Times New Roman"/>
          <w:color w:val="000000"/>
        </w:rPr>
        <w:br/>
        <w:t>Sana'a</w:t>
      </w:r>
    </w:p>
    <w:p w14:paraId="54B7DCE7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Zambia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Zambie Zambia</w:t>
      </w:r>
    </w:p>
    <w:p w14:paraId="2CA25D2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BDCE68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Pritchard  MUKUWA</w:t>
      </w:r>
      <w:proofErr w:type="gramEnd"/>
    </w:p>
    <w:p w14:paraId="1484B3D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Principal Plant Health Inspector</w:t>
      </w:r>
      <w:r>
        <w:rPr>
          <w:rFonts w:ascii="Times New Roman" w:hAnsi="Times New Roman"/>
          <w:color w:val="000000"/>
        </w:rPr>
        <w:br/>
        <w:t xml:space="preserve">Plant Quarantine and </w:t>
      </w:r>
      <w:proofErr w:type="spellStart"/>
      <w:r>
        <w:rPr>
          <w:rFonts w:ascii="Times New Roman" w:hAnsi="Times New Roman"/>
          <w:color w:val="000000"/>
        </w:rPr>
        <w:t>Phytosanitory</w:t>
      </w:r>
      <w:proofErr w:type="spellEnd"/>
      <w:r>
        <w:rPr>
          <w:rFonts w:ascii="Times New Roman" w:hAnsi="Times New Roman"/>
          <w:color w:val="000000"/>
        </w:rPr>
        <w:t xml:space="preserve"> Services Department</w:t>
      </w:r>
      <w:r>
        <w:rPr>
          <w:rFonts w:ascii="Times New Roman" w:hAnsi="Times New Roman"/>
          <w:color w:val="000000"/>
        </w:rPr>
        <w:br/>
        <w:t>Lusaka</w:t>
      </w:r>
    </w:p>
    <w:p w14:paraId="41F32C9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2903A57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Nkumbu</w:t>
      </w:r>
      <w:proofErr w:type="spellEnd"/>
      <w:r>
        <w:rPr>
          <w:rFonts w:ascii="Times New Roman" w:hAnsi="Times New Roman"/>
          <w:b/>
          <w:color w:val="000000"/>
        </w:rPr>
        <w:t xml:space="preserve">  NALWIMBA</w:t>
      </w:r>
      <w:proofErr w:type="gramEnd"/>
    </w:p>
    <w:p w14:paraId="0BF031B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First Secretary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18B0A8CE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 xml:space="preserve">Zimbabwe </w:t>
      </w:r>
      <w:proofErr w:type="spellStart"/>
      <w:r>
        <w:rPr>
          <w:rFonts w:ascii="Times New Roman" w:hAnsi="Times New Roman"/>
          <w:color w:val="000000"/>
        </w:rPr>
        <w:t>Zimbabwe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Zimbabwe</w:t>
      </w:r>
      <w:proofErr w:type="spellEnd"/>
    </w:p>
    <w:p w14:paraId="4C48A07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940762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Dumisani  KUTYWAYO</w:t>
      </w:r>
      <w:proofErr w:type="gramEnd"/>
    </w:p>
    <w:p w14:paraId="5900B0B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Director</w:t>
      </w:r>
      <w:r>
        <w:rPr>
          <w:rFonts w:ascii="Times New Roman" w:hAnsi="Times New Roman"/>
          <w:color w:val="000000"/>
        </w:rPr>
        <w:br/>
        <w:t>Agricultural Research</w:t>
      </w:r>
      <w:r>
        <w:rPr>
          <w:rFonts w:ascii="Times New Roman" w:hAnsi="Times New Roman"/>
          <w:color w:val="000000"/>
        </w:rPr>
        <w:br/>
        <w:t>Education and Specialist Services</w:t>
      </w:r>
      <w:r>
        <w:rPr>
          <w:rFonts w:ascii="Times New Roman" w:hAnsi="Times New Roman"/>
          <w:color w:val="000000"/>
        </w:rPr>
        <w:br/>
        <w:t>Ministry of Lands, Agriculture, Fisheries, Water and Rural Development</w:t>
      </w:r>
      <w:r>
        <w:rPr>
          <w:rFonts w:ascii="Times New Roman" w:hAnsi="Times New Roman"/>
          <w:color w:val="000000"/>
        </w:rPr>
        <w:br/>
        <w:t>Harare</w:t>
      </w:r>
    </w:p>
    <w:p w14:paraId="0A886FCB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2F35764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Mietani</w:t>
      </w:r>
      <w:proofErr w:type="spellEnd"/>
      <w:r>
        <w:rPr>
          <w:rFonts w:ascii="Times New Roman" w:hAnsi="Times New Roman"/>
          <w:b/>
          <w:color w:val="000000"/>
        </w:rPr>
        <w:t xml:space="preserve">  CHAUKE</w:t>
      </w:r>
      <w:proofErr w:type="gramEnd"/>
    </w:p>
    <w:p w14:paraId="3106FF6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Ambassador</w:t>
      </w:r>
      <w:r>
        <w:rPr>
          <w:rFonts w:ascii="Times New Roman" w:hAnsi="Times New Roman"/>
          <w:color w:val="000000"/>
        </w:rPr>
        <w:br/>
        <w:t>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7480A6B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Caroline  MATIPIRA</w:t>
      </w:r>
      <w:proofErr w:type="gramEnd"/>
    </w:p>
    <w:p w14:paraId="0688E9A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Minister Counsellor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4D78EC4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Munyaradzi Amon </w:t>
      </w:r>
      <w:proofErr w:type="gramStart"/>
      <w:r>
        <w:rPr>
          <w:rFonts w:ascii="Times New Roman" w:hAnsi="Times New Roman"/>
          <w:b/>
          <w:color w:val="000000"/>
        </w:rPr>
        <w:t>Benedict  TUMBARE</w:t>
      </w:r>
      <w:proofErr w:type="gramEnd"/>
    </w:p>
    <w:p w14:paraId="330E6C7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Alternate Permanent Representative to FAO</w:t>
      </w:r>
      <w:r>
        <w:rPr>
          <w:rFonts w:ascii="Times New Roman" w:hAnsi="Times New Roman"/>
          <w:color w:val="000000"/>
        </w:rPr>
        <w:br/>
        <w:t>Rome</w:t>
      </w:r>
    </w:p>
    <w:p w14:paraId="4B63DBEF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lastRenderedPageBreak/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Tongai C.  MUSARA</w:t>
      </w:r>
    </w:p>
    <w:p w14:paraId="50F93D5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Counsellor</w:t>
      </w:r>
      <w:r>
        <w:rPr>
          <w:rFonts w:ascii="Times New Roman" w:hAnsi="Times New Roman"/>
          <w:color w:val="000000"/>
        </w:rPr>
        <w:br/>
        <w:t>Embassy of the Republic of Zimbabwe</w:t>
      </w:r>
      <w:r>
        <w:rPr>
          <w:rFonts w:ascii="Times New Roman" w:hAnsi="Times New Roman"/>
          <w:color w:val="000000"/>
        </w:rPr>
        <w:br/>
        <w:t>Rome</w:t>
      </w:r>
    </w:p>
    <w:p w14:paraId="04B2DA1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Answer  MPOFU</w:t>
      </w:r>
      <w:proofErr w:type="gramEnd"/>
      <w:r>
        <w:rPr>
          <w:rFonts w:ascii="Times New Roman" w:hAnsi="Times New Roman"/>
          <w:b/>
          <w:color w:val="000000"/>
        </w:rPr>
        <w:t xml:space="preserve"> MUSAVENGANA</w:t>
      </w:r>
    </w:p>
    <w:p w14:paraId="5C6599F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Economist</w:t>
      </w:r>
      <w:r>
        <w:rPr>
          <w:rFonts w:ascii="Times New Roman" w:hAnsi="Times New Roman"/>
          <w:color w:val="000000"/>
        </w:rPr>
        <w:br/>
        <w:t>Ministry of Lands, Agriculture, Fisheries, Water and Rural Development</w:t>
      </w:r>
      <w:r>
        <w:rPr>
          <w:rFonts w:ascii="Times New Roman" w:hAnsi="Times New Roman"/>
          <w:color w:val="000000"/>
        </w:rPr>
        <w:br/>
        <w:t>Harare</w:t>
      </w:r>
    </w:p>
    <w:p w14:paraId="40D185DB" w14:textId="77777777" w:rsidR="00531098" w:rsidRDefault="00531098">
      <w:pPr>
        <w:sectPr w:rsidR="00531098">
          <w:headerReference w:type="default" r:id="rId9"/>
          <w:pgSz w:w="12240" w:h="15840"/>
          <w:pgMar w:top="1134" w:right="1080" w:bottom="1134" w:left="1080" w:header="720" w:footer="720" w:gutter="0"/>
          <w:cols w:num="2" w:space="720"/>
          <w:docGrid w:linePitch="360"/>
        </w:sectPr>
      </w:pPr>
    </w:p>
    <w:p w14:paraId="41090191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>Convention on Biological Diversity (CBD)</w:t>
      </w:r>
    </w:p>
    <w:p w14:paraId="118DFDC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0F4E916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Marianela  ARAYA</w:t>
      </w:r>
      <w:proofErr w:type="gramEnd"/>
      <w:r>
        <w:rPr>
          <w:rFonts w:ascii="Times New Roman" w:hAnsi="Times New Roman"/>
          <w:b/>
          <w:color w:val="000000"/>
        </w:rPr>
        <w:t xml:space="preserve"> QUESADA</w:t>
      </w:r>
    </w:p>
    <w:p w14:paraId="542D7795" w14:textId="77777777" w:rsidR="00531098" w:rsidRDefault="009149FA">
      <w:pPr>
        <w:spacing w:line="240" w:lineRule="auto"/>
      </w:pPr>
      <w:proofErr w:type="spellStart"/>
      <w:r>
        <w:rPr>
          <w:rFonts w:ascii="Times New Roman" w:hAnsi="Times New Roman"/>
          <w:color w:val="000000"/>
        </w:rPr>
        <w:t>Programme</w:t>
      </w:r>
      <w:proofErr w:type="spellEnd"/>
      <w:r>
        <w:rPr>
          <w:rFonts w:ascii="Times New Roman" w:hAnsi="Times New Roman"/>
          <w:color w:val="000000"/>
        </w:rPr>
        <w:t xml:space="preserve"> Management Officer</w:t>
      </w:r>
      <w:r>
        <w:rPr>
          <w:rFonts w:ascii="Times New Roman" w:hAnsi="Times New Roman"/>
          <w:color w:val="000000"/>
        </w:rPr>
        <w:br/>
        <w:t>Secretariat of the Convention on Biological Diversity</w:t>
      </w:r>
      <w:r>
        <w:rPr>
          <w:rFonts w:ascii="Times New Roman" w:hAnsi="Times New Roman"/>
          <w:color w:val="000000"/>
        </w:rPr>
        <w:br/>
        <w:t>Quebec</w:t>
      </w:r>
    </w:p>
    <w:p w14:paraId="6F51746E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FAO</w:t>
      </w:r>
    </w:p>
    <w:p w14:paraId="22EC8FF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685C58F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Adin </w:t>
      </w:r>
      <w:proofErr w:type="gramStart"/>
      <w:r>
        <w:rPr>
          <w:rFonts w:ascii="Times New Roman" w:hAnsi="Times New Roman"/>
          <w:b/>
          <w:color w:val="000000"/>
        </w:rPr>
        <w:t>Yeton  BLOUKOUNON</w:t>
      </w:r>
      <w:proofErr w:type="gramEnd"/>
      <w:r>
        <w:rPr>
          <w:rFonts w:ascii="Times New Roman" w:hAnsi="Times New Roman"/>
          <w:b/>
          <w:color w:val="000000"/>
        </w:rPr>
        <w:t xml:space="preserve"> GOUBALAN</w:t>
      </w:r>
    </w:p>
    <w:p w14:paraId="39CCD757" w14:textId="29C74159" w:rsidR="00531098" w:rsidRDefault="009149FA" w:rsidP="47E7F9B3">
      <w:pPr>
        <w:spacing w:line="240" w:lineRule="auto"/>
        <w:rPr>
          <w:rFonts w:ascii="Times New Roman" w:hAnsi="Times New Roman"/>
          <w:color w:val="000000" w:themeColor="text1"/>
        </w:rPr>
      </w:pPr>
      <w:r w:rsidRPr="5EEB7665">
        <w:rPr>
          <w:rFonts w:ascii="Times New Roman" w:hAnsi="Times New Roman"/>
          <w:color w:val="000000" w:themeColor="text1"/>
        </w:rPr>
        <w:t>Agricultural Officer</w:t>
      </w:r>
      <w:r>
        <w:br/>
      </w:r>
      <w:r w:rsidRPr="5EEB7665">
        <w:rPr>
          <w:rFonts w:ascii="Times New Roman" w:hAnsi="Times New Roman"/>
          <w:color w:val="000000" w:themeColor="text1"/>
        </w:rPr>
        <w:t>FAO</w:t>
      </w:r>
      <w:r w:rsidR="3CBE719F" w:rsidRPr="5EEB7665">
        <w:rPr>
          <w:rFonts w:ascii="Times New Roman" w:hAnsi="Times New Roman"/>
          <w:color w:val="000000" w:themeColor="text1"/>
        </w:rPr>
        <w:t xml:space="preserve"> Subregional Office for West Africa</w:t>
      </w:r>
      <w:r>
        <w:br/>
      </w:r>
      <w:r w:rsidR="75867891" w:rsidRPr="5EEB7665">
        <w:rPr>
          <w:rFonts w:ascii="Times New Roman" w:hAnsi="Times New Roman"/>
          <w:color w:val="000000" w:themeColor="text1"/>
        </w:rPr>
        <w:t>Dakar</w:t>
      </w:r>
    </w:p>
    <w:p w14:paraId="026DEA85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FA68D96" w14:textId="77777777" w:rsidR="00531098" w:rsidRPr="00BA4468" w:rsidRDefault="009149FA">
      <w:pPr>
        <w:keepNext/>
        <w:spacing w:line="240" w:lineRule="auto"/>
      </w:pPr>
      <w:proofErr w:type="spellStart"/>
      <w:r w:rsidRPr="00BA4468">
        <w:rPr>
          <w:rFonts w:ascii="Times New Roman" w:hAnsi="Times New Roman"/>
          <w:b/>
          <w:color w:val="000000"/>
        </w:rPr>
        <w:t>Ms</w:t>
      </w:r>
      <w:proofErr w:type="spellEnd"/>
      <w:r w:rsidRPr="00BA4468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BA4468">
        <w:rPr>
          <w:rFonts w:ascii="Times New Roman" w:hAnsi="Times New Roman"/>
          <w:b/>
          <w:color w:val="000000"/>
        </w:rPr>
        <w:t>Raixa</w:t>
      </w:r>
      <w:proofErr w:type="spellEnd"/>
      <w:r w:rsidRPr="00BA4468">
        <w:rPr>
          <w:rFonts w:ascii="Times New Roman" w:hAnsi="Times New Roman"/>
          <w:b/>
          <w:color w:val="000000"/>
        </w:rPr>
        <w:t xml:space="preserve"> </w:t>
      </w:r>
      <w:proofErr w:type="gramStart"/>
      <w:r w:rsidRPr="00BA4468">
        <w:rPr>
          <w:rFonts w:ascii="Times New Roman" w:hAnsi="Times New Roman"/>
          <w:b/>
          <w:color w:val="000000"/>
        </w:rPr>
        <w:t>Elena  LLAUGER</w:t>
      </w:r>
      <w:proofErr w:type="gramEnd"/>
      <w:r w:rsidRPr="00BA4468">
        <w:rPr>
          <w:rFonts w:ascii="Times New Roman" w:hAnsi="Times New Roman"/>
          <w:b/>
          <w:color w:val="000000"/>
        </w:rPr>
        <w:t xml:space="preserve"> RIVERÓN</w:t>
      </w:r>
    </w:p>
    <w:p w14:paraId="139297C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Officer</w:t>
      </w:r>
      <w:r>
        <w:rPr>
          <w:rFonts w:ascii="Times New Roman" w:hAnsi="Times New Roman"/>
          <w:color w:val="000000"/>
        </w:rPr>
        <w:br/>
        <w:t>FAO Subregional Office for Mesoamerica</w:t>
      </w:r>
      <w:r>
        <w:rPr>
          <w:rFonts w:ascii="Times New Roman" w:hAnsi="Times New Roman"/>
          <w:color w:val="000000"/>
        </w:rPr>
        <w:br/>
        <w:t>Panamá</w:t>
      </w:r>
    </w:p>
    <w:p w14:paraId="79D4559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Mathew  MUSUMBALE</w:t>
      </w:r>
      <w:proofErr w:type="gramEnd"/>
      <w:r>
        <w:rPr>
          <w:rFonts w:ascii="Times New Roman" w:hAnsi="Times New Roman"/>
          <w:b/>
          <w:color w:val="000000"/>
        </w:rPr>
        <w:t xml:space="preserve"> ABANG</w:t>
      </w:r>
    </w:p>
    <w:p w14:paraId="61E3C46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Officer</w:t>
      </w:r>
      <w:r>
        <w:rPr>
          <w:rFonts w:ascii="Times New Roman" w:hAnsi="Times New Roman"/>
          <w:color w:val="000000"/>
        </w:rPr>
        <w:br/>
        <w:t xml:space="preserve">Plant Production and Protection </w:t>
      </w:r>
      <w:r>
        <w:rPr>
          <w:rFonts w:ascii="Times New Roman" w:hAnsi="Times New Roman"/>
          <w:color w:val="000000"/>
        </w:rPr>
        <w:br/>
        <w:t>FAO Subregional Office for Southern Africa</w:t>
      </w:r>
      <w:r>
        <w:rPr>
          <w:rFonts w:ascii="Times New Roman" w:hAnsi="Times New Roman"/>
          <w:color w:val="000000"/>
        </w:rPr>
        <w:br/>
        <w:t>Harare</w:t>
      </w:r>
    </w:p>
    <w:p w14:paraId="79F2F27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Mohamed El </w:t>
      </w:r>
      <w:proofErr w:type="gramStart"/>
      <w:r>
        <w:rPr>
          <w:rFonts w:ascii="Times New Roman" w:hAnsi="Times New Roman"/>
          <w:b/>
          <w:color w:val="000000"/>
        </w:rPr>
        <w:t>Hady  SIDATT</w:t>
      </w:r>
      <w:proofErr w:type="gramEnd"/>
    </w:p>
    <w:p w14:paraId="784BD46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Agricultural Officer</w:t>
      </w:r>
      <w:r>
        <w:rPr>
          <w:rFonts w:ascii="Times New Roman" w:hAnsi="Times New Roman"/>
          <w:color w:val="000000"/>
        </w:rPr>
        <w:br/>
        <w:t>FAO Office for Near East and North Africa</w:t>
      </w:r>
      <w:r>
        <w:rPr>
          <w:rFonts w:ascii="Times New Roman" w:hAnsi="Times New Roman"/>
          <w:color w:val="000000"/>
        </w:rPr>
        <w:br/>
        <w:t>Tunis</w:t>
      </w:r>
    </w:p>
    <w:p w14:paraId="48E4D434" w14:textId="77777777" w:rsidR="00531098" w:rsidRDefault="009149FA" w:rsidP="5EEB7665">
      <w:pPr>
        <w:keepNext/>
        <w:spacing w:line="240" w:lineRule="auto"/>
        <w:rPr>
          <w:rFonts w:ascii="Times New Roman" w:hAnsi="Times New Roman"/>
          <w:b/>
          <w:bCs/>
          <w:color w:val="000000" w:themeColor="text1"/>
        </w:rPr>
      </w:pPr>
      <w:proofErr w:type="spellStart"/>
      <w:r w:rsidRPr="5EEB7665">
        <w:rPr>
          <w:rFonts w:ascii="Times New Roman" w:hAnsi="Times New Roman"/>
          <w:b/>
          <w:bCs/>
          <w:color w:val="000000" w:themeColor="text1"/>
        </w:rPr>
        <w:t>Mr</w:t>
      </w:r>
      <w:proofErr w:type="spellEnd"/>
      <w:r w:rsidRPr="5EEB7665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gramStart"/>
      <w:r w:rsidRPr="5EEB7665">
        <w:rPr>
          <w:rFonts w:ascii="Times New Roman" w:hAnsi="Times New Roman"/>
          <w:b/>
          <w:bCs/>
          <w:color w:val="000000" w:themeColor="text1"/>
        </w:rPr>
        <w:t>Artur  SHAMILOV</w:t>
      </w:r>
      <w:proofErr w:type="gramEnd"/>
    </w:p>
    <w:p w14:paraId="0DADA2BD" w14:textId="5C98D338" w:rsidR="00531098" w:rsidRDefault="009149FA" w:rsidP="47E7F9B3">
      <w:pPr>
        <w:spacing w:line="240" w:lineRule="auto"/>
        <w:rPr>
          <w:rFonts w:ascii="Times New Roman" w:hAnsi="Times New Roman"/>
          <w:color w:val="000000" w:themeColor="text1"/>
        </w:rPr>
      </w:pPr>
      <w:r w:rsidRPr="47E7F9B3">
        <w:rPr>
          <w:rFonts w:ascii="Times New Roman" w:hAnsi="Times New Roman"/>
          <w:color w:val="000000" w:themeColor="text1"/>
        </w:rPr>
        <w:t>Agricultural Officer</w:t>
      </w:r>
      <w:r>
        <w:br/>
      </w:r>
      <w:r w:rsidRPr="47E7F9B3">
        <w:rPr>
          <w:rFonts w:ascii="Times New Roman" w:hAnsi="Times New Roman"/>
          <w:color w:val="000000" w:themeColor="text1"/>
        </w:rPr>
        <w:t>FAO R</w:t>
      </w:r>
      <w:r w:rsidR="5E3AD214" w:rsidRPr="47E7F9B3">
        <w:rPr>
          <w:rFonts w:ascii="Times New Roman" w:hAnsi="Times New Roman"/>
          <w:color w:val="000000" w:themeColor="text1"/>
        </w:rPr>
        <w:t>egional Office for Europe and Central Asia</w:t>
      </w:r>
      <w:r>
        <w:br/>
      </w:r>
      <w:r w:rsidRPr="47E7F9B3">
        <w:rPr>
          <w:rFonts w:ascii="Times New Roman" w:hAnsi="Times New Roman"/>
          <w:color w:val="000000" w:themeColor="text1"/>
        </w:rPr>
        <w:t>Budapest</w:t>
      </w:r>
    </w:p>
    <w:p w14:paraId="5948F56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Thaer  YASEEN</w:t>
      </w:r>
      <w:proofErr w:type="gramEnd"/>
    </w:p>
    <w:p w14:paraId="5EFBCBA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Regional Plant Production Officer</w:t>
      </w:r>
      <w:r>
        <w:rPr>
          <w:rFonts w:ascii="Times New Roman" w:hAnsi="Times New Roman"/>
          <w:color w:val="000000"/>
        </w:rPr>
        <w:br/>
        <w:t>FAO Oman</w:t>
      </w:r>
      <w:r>
        <w:rPr>
          <w:rFonts w:ascii="Times New Roman" w:hAnsi="Times New Roman"/>
          <w:color w:val="000000"/>
        </w:rPr>
        <w:br/>
        <w:t>Muscat</w:t>
      </w:r>
    </w:p>
    <w:p w14:paraId="7CC0D84D" w14:textId="77777777" w:rsidR="00531098" w:rsidRDefault="009149FA" w:rsidP="47E7F9B3">
      <w:pPr>
        <w:keepNext/>
        <w:spacing w:line="240" w:lineRule="auto"/>
        <w:rPr>
          <w:rFonts w:ascii="Times New Roman" w:hAnsi="Times New Roman"/>
          <w:b/>
          <w:bCs/>
          <w:color w:val="000000" w:themeColor="text1"/>
        </w:rPr>
      </w:pPr>
      <w:proofErr w:type="spellStart"/>
      <w:r w:rsidRPr="5EEB7665">
        <w:rPr>
          <w:rFonts w:ascii="Times New Roman" w:hAnsi="Times New Roman"/>
          <w:b/>
          <w:bCs/>
          <w:color w:val="000000" w:themeColor="text1"/>
        </w:rPr>
        <w:t>Mr</w:t>
      </w:r>
      <w:proofErr w:type="spellEnd"/>
      <w:r w:rsidRPr="5EEB7665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proofErr w:type="gramStart"/>
      <w:r w:rsidRPr="5EEB7665">
        <w:rPr>
          <w:rFonts w:ascii="Times New Roman" w:hAnsi="Times New Roman"/>
          <w:b/>
          <w:bCs/>
          <w:color w:val="000000" w:themeColor="text1"/>
        </w:rPr>
        <w:t>Waktola</w:t>
      </w:r>
      <w:proofErr w:type="spellEnd"/>
      <w:r w:rsidRPr="5EEB7665">
        <w:rPr>
          <w:rFonts w:ascii="Times New Roman" w:hAnsi="Times New Roman"/>
          <w:b/>
          <w:bCs/>
          <w:color w:val="000000" w:themeColor="text1"/>
        </w:rPr>
        <w:t xml:space="preserve">  MULETA</w:t>
      </w:r>
      <w:proofErr w:type="gramEnd"/>
    </w:p>
    <w:p w14:paraId="0D36EDDF" w14:textId="6DB01611" w:rsidR="00531098" w:rsidRDefault="009149FA">
      <w:pPr>
        <w:spacing w:line="240" w:lineRule="auto"/>
      </w:pPr>
      <w:r w:rsidRPr="5EEB7665">
        <w:rPr>
          <w:rFonts w:ascii="Times New Roman" w:hAnsi="Times New Roman"/>
          <w:color w:val="000000" w:themeColor="text1"/>
        </w:rPr>
        <w:t>Plant Protection Specialist</w:t>
      </w:r>
      <w:r>
        <w:br/>
      </w:r>
      <w:r w:rsidRPr="5EEB7665">
        <w:rPr>
          <w:rFonts w:ascii="Times New Roman" w:hAnsi="Times New Roman"/>
          <w:color w:val="000000" w:themeColor="text1"/>
        </w:rPr>
        <w:t>FAO</w:t>
      </w:r>
      <w:r w:rsidR="4E6C9286" w:rsidRPr="5EEB7665">
        <w:rPr>
          <w:rFonts w:ascii="Times New Roman" w:hAnsi="Times New Roman"/>
          <w:color w:val="000000" w:themeColor="text1"/>
        </w:rPr>
        <w:t xml:space="preserve"> Subregional Office for Eastern Africa</w:t>
      </w:r>
      <w:r>
        <w:br/>
      </w:r>
      <w:r w:rsidR="0E2F1BAA">
        <w:t>Addis Ababa</w:t>
      </w:r>
    </w:p>
    <w:p w14:paraId="0F504D12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International Atomic Energy Agency (IAEA)</w:t>
      </w:r>
    </w:p>
    <w:p w14:paraId="16A962D7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B41878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Rui  CARDOSO</w:t>
      </w:r>
      <w:proofErr w:type="gramEnd"/>
      <w:r>
        <w:rPr>
          <w:rFonts w:ascii="Times New Roman" w:hAnsi="Times New Roman"/>
          <w:b/>
          <w:color w:val="000000"/>
        </w:rPr>
        <w:t xml:space="preserve"> PEREIRA</w:t>
      </w:r>
    </w:p>
    <w:p w14:paraId="1BF9337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Entomologist</w:t>
      </w:r>
      <w:r>
        <w:rPr>
          <w:rFonts w:ascii="Times New Roman" w:hAnsi="Times New Roman"/>
          <w:color w:val="000000"/>
        </w:rPr>
        <w:br/>
        <w:t xml:space="preserve">Head Insect Pest Control Section </w:t>
      </w:r>
      <w:r>
        <w:rPr>
          <w:rFonts w:ascii="Times New Roman" w:hAnsi="Times New Roman"/>
          <w:color w:val="000000"/>
        </w:rPr>
        <w:br/>
        <w:t>Joint FAO/IAEA Division of Nuclear Techniques in Food and Agriculture</w:t>
      </w:r>
      <w:r>
        <w:rPr>
          <w:rFonts w:ascii="Times New Roman" w:hAnsi="Times New Roman"/>
          <w:color w:val="000000"/>
        </w:rPr>
        <w:br/>
        <w:t>Vienna</w:t>
      </w:r>
    </w:p>
    <w:p w14:paraId="6B016DFA" w14:textId="77777777" w:rsidR="00531098" w:rsidRDefault="00531098">
      <w:pPr>
        <w:sectPr w:rsidR="00531098">
          <w:headerReference w:type="default" r:id="rId10"/>
          <w:pgSz w:w="12240" w:h="15840"/>
          <w:pgMar w:top="1134" w:right="1080" w:bottom="1134" w:left="1080" w:header="720" w:footer="720" w:gutter="0"/>
          <w:cols w:num="2" w:space="720"/>
          <w:docGrid w:linePitch="360"/>
        </w:sectPr>
      </w:pPr>
    </w:p>
    <w:p w14:paraId="6EA018EF" w14:textId="161D7562" w:rsidR="009149FA" w:rsidRPr="009149FA" w:rsidRDefault="009149FA" w:rsidP="009149FA">
      <w:pPr>
        <w:jc w:val="center"/>
        <w:rPr>
          <w:rFonts w:ascii="Times New Roman" w:eastAsiaTheme="majorEastAsia" w:hAnsi="Times New Roman" w:cstheme="majorBidi"/>
          <w:b/>
          <w:bCs/>
          <w:color w:val="000000"/>
          <w:sz w:val="28"/>
          <w:szCs w:val="28"/>
        </w:rPr>
      </w:pPr>
      <w:r w:rsidRPr="009149FA">
        <w:rPr>
          <w:rFonts w:ascii="Times New Roman" w:eastAsiaTheme="majorEastAsia" w:hAnsi="Times New Roman" w:cstheme="majorBidi"/>
          <w:b/>
          <w:bCs/>
          <w:color w:val="000000"/>
          <w:sz w:val="28"/>
          <w:szCs w:val="28"/>
        </w:rPr>
        <w:lastRenderedPageBreak/>
        <w:t>Asia &amp; Pacific Plant Protection Commission</w:t>
      </w:r>
      <w:r>
        <w:rPr>
          <w:rFonts w:ascii="Times New Roman" w:eastAsiaTheme="majorEastAsia" w:hAnsi="Times New Roman" w:cstheme="majorBidi"/>
          <w:b/>
          <w:bCs/>
          <w:color w:val="000000"/>
          <w:sz w:val="28"/>
          <w:szCs w:val="28"/>
        </w:rPr>
        <w:t xml:space="preserve"> - APPPC</w:t>
      </w:r>
    </w:p>
    <w:p w14:paraId="24594AD6" w14:textId="77777777" w:rsidR="009149FA" w:rsidRPr="0055647C" w:rsidRDefault="009149FA" w:rsidP="009149FA">
      <w:pPr>
        <w:keepNext/>
        <w:spacing w:line="312" w:lineRule="auto"/>
        <w:jc w:val="center"/>
        <w:rPr>
          <w:lang w:val="fr-FR"/>
        </w:rPr>
      </w:pPr>
      <w:r w:rsidRPr="0055647C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55647C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55647C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55647C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1D84AEE" w14:textId="77777777" w:rsidR="009149FA" w:rsidRDefault="009149FA" w:rsidP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Yubak </w:t>
      </w:r>
      <w:proofErr w:type="gramStart"/>
      <w:r>
        <w:rPr>
          <w:rFonts w:ascii="Times New Roman" w:hAnsi="Times New Roman"/>
          <w:b/>
          <w:color w:val="000000"/>
        </w:rPr>
        <w:t>Dhoj  GC</w:t>
      </w:r>
      <w:proofErr w:type="gramEnd"/>
    </w:p>
    <w:p w14:paraId="71BF6F24" w14:textId="77777777" w:rsidR="009149FA" w:rsidRDefault="009149FA" w:rsidP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Senior Agriculture Officer </w:t>
      </w:r>
      <w:r>
        <w:rPr>
          <w:rFonts w:ascii="Times New Roman" w:hAnsi="Times New Roman"/>
          <w:color w:val="000000"/>
        </w:rPr>
        <w:br/>
        <w:t>Plant Protection</w:t>
      </w:r>
      <w:r>
        <w:rPr>
          <w:rFonts w:ascii="Times New Roman" w:hAnsi="Times New Roman"/>
          <w:color w:val="000000"/>
        </w:rPr>
        <w:br/>
        <w:t>FAO Regional Office for Asia and the Pacific</w:t>
      </w:r>
    </w:p>
    <w:p w14:paraId="30E50D07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APULIA REGION</w:t>
      </w:r>
    </w:p>
    <w:p w14:paraId="5E31A40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316E7C4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Gianvito  RAGONE</w:t>
      </w:r>
      <w:proofErr w:type="gramEnd"/>
    </w:p>
    <w:p w14:paraId="76A1B00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Phytosanitary Policy Officer</w:t>
      </w:r>
      <w:r>
        <w:rPr>
          <w:rFonts w:ascii="Times New Roman" w:hAnsi="Times New Roman"/>
          <w:color w:val="000000"/>
        </w:rPr>
        <w:br/>
        <w:t>Apulia Region</w:t>
      </w:r>
      <w:r>
        <w:rPr>
          <w:rFonts w:ascii="Times New Roman" w:hAnsi="Times New Roman"/>
          <w:color w:val="000000"/>
        </w:rPr>
        <w:br/>
        <w:t>Bari</w:t>
      </w:r>
    </w:p>
    <w:p w14:paraId="33EB5516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African Union Commission (AUC)</w:t>
      </w:r>
    </w:p>
    <w:p w14:paraId="662C04BB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41BE6EA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Haladou</w:t>
      </w:r>
      <w:proofErr w:type="spellEnd"/>
      <w:r>
        <w:rPr>
          <w:rFonts w:ascii="Times New Roman" w:hAnsi="Times New Roman"/>
          <w:b/>
          <w:color w:val="000000"/>
        </w:rPr>
        <w:t xml:space="preserve">  SALHA</w:t>
      </w:r>
      <w:proofErr w:type="gramEnd"/>
    </w:p>
    <w:p w14:paraId="41A8962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Liaison Officer to RBAs</w:t>
      </w:r>
    </w:p>
    <w:p w14:paraId="7B960014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CAB International (CABI)</w:t>
      </w:r>
    </w:p>
    <w:p w14:paraId="448E0743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7B962E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Ivan  RWOMUSHANA</w:t>
      </w:r>
      <w:proofErr w:type="gramEnd"/>
    </w:p>
    <w:p w14:paraId="3E139E98" w14:textId="470A24CB" w:rsidR="00531098" w:rsidRDefault="009149FA">
      <w:pPr>
        <w:spacing w:line="240" w:lineRule="auto"/>
      </w:pPr>
      <w:r w:rsidRPr="5EEB7665">
        <w:rPr>
          <w:rFonts w:ascii="Times New Roman" w:hAnsi="Times New Roman"/>
          <w:color w:val="000000" w:themeColor="text1"/>
        </w:rPr>
        <w:t>Director</w:t>
      </w:r>
      <w:r>
        <w:br/>
      </w:r>
      <w:r w:rsidRPr="5EEB7665">
        <w:rPr>
          <w:rFonts w:ascii="Times New Roman" w:hAnsi="Times New Roman"/>
          <w:color w:val="000000" w:themeColor="text1"/>
        </w:rPr>
        <w:t>Pest Prevention and Response</w:t>
      </w:r>
      <w:r>
        <w:br/>
      </w:r>
      <w:r w:rsidRPr="5EEB7665">
        <w:rPr>
          <w:rFonts w:ascii="Times New Roman" w:hAnsi="Times New Roman"/>
          <w:color w:val="000000" w:themeColor="text1"/>
        </w:rPr>
        <w:t>Centre for Agriculture and Biosciences International</w:t>
      </w:r>
      <w:r>
        <w:br/>
      </w:r>
      <w:r w:rsidRPr="5EEB7665">
        <w:rPr>
          <w:rFonts w:ascii="Times New Roman" w:hAnsi="Times New Roman"/>
          <w:color w:val="000000" w:themeColor="text1"/>
        </w:rPr>
        <w:t>Nairobi</w:t>
      </w:r>
    </w:p>
    <w:p w14:paraId="11B7F7E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Caribbean Agricultural Health and Food Safety Agency (CAHFSA)</w:t>
      </w:r>
    </w:p>
    <w:p w14:paraId="59AEF63E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8299CB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Juliet  GOLDSMITH</w:t>
      </w:r>
      <w:proofErr w:type="gramEnd"/>
    </w:p>
    <w:p w14:paraId="5F6ECDE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Director</w:t>
      </w:r>
      <w:r>
        <w:rPr>
          <w:rFonts w:ascii="Times New Roman" w:hAnsi="Times New Roman"/>
          <w:color w:val="000000"/>
        </w:rPr>
        <w:br/>
        <w:t>Plant Health Specialist</w:t>
      </w:r>
      <w:r>
        <w:rPr>
          <w:rFonts w:ascii="Times New Roman" w:hAnsi="Times New Roman"/>
          <w:color w:val="000000"/>
        </w:rPr>
        <w:br/>
        <w:t xml:space="preserve">Caribbean Agricultural Health and Food Safety Agency </w:t>
      </w:r>
      <w:r>
        <w:rPr>
          <w:rFonts w:ascii="Times New Roman" w:hAnsi="Times New Roman"/>
          <w:color w:val="000000"/>
        </w:rPr>
        <w:br/>
        <w:t>Paramaribo</w:t>
      </w:r>
    </w:p>
    <w:p w14:paraId="38DF2A6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46AB6C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Sairah  STIPPEL</w:t>
      </w:r>
      <w:proofErr w:type="gramEnd"/>
    </w:p>
    <w:p w14:paraId="6CF3498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Plant Health Officer</w:t>
      </w:r>
      <w:r>
        <w:rPr>
          <w:rFonts w:ascii="Times New Roman" w:hAnsi="Times New Roman"/>
          <w:color w:val="000000"/>
        </w:rPr>
        <w:br/>
        <w:t xml:space="preserve">Caribbean Agricultural Health and Food Safety Agency </w:t>
      </w:r>
      <w:r>
        <w:rPr>
          <w:rFonts w:ascii="Times New Roman" w:hAnsi="Times New Roman"/>
          <w:color w:val="000000"/>
        </w:rPr>
        <w:br/>
        <w:t>Paramaribo</w:t>
      </w:r>
    </w:p>
    <w:p w14:paraId="4C57F02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Gavin </w:t>
      </w:r>
      <w:proofErr w:type="gramStart"/>
      <w:r>
        <w:rPr>
          <w:rFonts w:ascii="Times New Roman" w:hAnsi="Times New Roman"/>
          <w:b/>
          <w:color w:val="000000"/>
        </w:rPr>
        <w:t>Michael  PETERS</w:t>
      </w:r>
      <w:proofErr w:type="gramEnd"/>
    </w:p>
    <w:p w14:paraId="64A589D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Chief Executive Officer</w:t>
      </w:r>
      <w:r>
        <w:rPr>
          <w:rFonts w:ascii="Times New Roman" w:hAnsi="Times New Roman"/>
          <w:color w:val="000000"/>
        </w:rPr>
        <w:br/>
        <w:t xml:space="preserve">Caribbean Agricultural Health and Food Safety Agency </w:t>
      </w:r>
      <w:r>
        <w:rPr>
          <w:rFonts w:ascii="Times New Roman" w:hAnsi="Times New Roman"/>
          <w:color w:val="000000"/>
        </w:rPr>
        <w:br/>
        <w:t>Paramaribo</w:t>
      </w:r>
    </w:p>
    <w:p w14:paraId="3DA616B5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Comité de Sanidad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Vegetal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Cono Sur-COSAVE</w:t>
      </w:r>
    </w:p>
    <w:p w14:paraId="27C2058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95AFBD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Beatriz  MELCHO</w:t>
      </w:r>
      <w:proofErr w:type="gramEnd"/>
    </w:p>
    <w:p w14:paraId="127C1AE2" w14:textId="1FAD105E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Secretaria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Coordinación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</w:r>
      <w:r w:rsidR="007F5AFB" w:rsidRPr="007F5AFB">
        <w:rPr>
          <w:rFonts w:ascii="Times New Roman" w:hAnsi="Times New Roman"/>
          <w:color w:val="000000"/>
          <w:lang w:val="fr-FR"/>
        </w:rPr>
        <w:t>Comité</w:t>
      </w:r>
      <w:r w:rsidRPr="007F5AFB">
        <w:rPr>
          <w:rFonts w:ascii="Times New Roman" w:hAnsi="Times New Roman"/>
          <w:color w:val="000000"/>
          <w:lang w:val="fr-FR"/>
        </w:rPr>
        <w:t xml:space="preserve"> Regional de Sanidad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Vegetal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del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Cono Sur 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Regional Plant Protection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Organitarion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r w:rsidRPr="007F5AFB">
        <w:rPr>
          <w:rFonts w:ascii="Times New Roman" w:hAnsi="Times New Roman"/>
          <w:color w:val="000000"/>
          <w:lang w:val="fr-FR"/>
        </w:rPr>
        <w:br/>
        <w:t>Montevideo</w:t>
      </w:r>
    </w:p>
    <w:p w14:paraId="3E201749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lastRenderedPageBreak/>
        <w:t>Comunidad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Andina</w:t>
      </w:r>
      <w:r w:rsidRPr="007F5AFB">
        <w:rPr>
          <w:rFonts w:ascii="Times New Roman" w:hAnsi="Times New Roman"/>
          <w:color w:val="000000"/>
          <w:lang w:val="fr-FR"/>
        </w:rPr>
        <w:tab/>
        <w:t>CAN</w:t>
      </w:r>
    </w:p>
    <w:p w14:paraId="702A146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95E6953" w14:textId="77777777" w:rsidR="00531098" w:rsidRPr="007F5AFB" w:rsidRDefault="009149FA">
      <w:pPr>
        <w:keepNext/>
        <w:spacing w:line="240" w:lineRule="auto"/>
        <w:rPr>
          <w:lang w:val="it-IT"/>
        </w:rPr>
      </w:pPr>
      <w:r w:rsidRPr="007F5AFB">
        <w:rPr>
          <w:rFonts w:ascii="Times New Roman" w:hAnsi="Times New Roman"/>
          <w:b/>
          <w:color w:val="000000"/>
          <w:lang w:val="it-IT"/>
        </w:rPr>
        <w:t>Ms Katty Guadalupe  ROJAS QUIROGA</w:t>
      </w:r>
    </w:p>
    <w:p w14:paraId="55FB52D1" w14:textId="77777777" w:rsidR="00531098" w:rsidRPr="007F5AFB" w:rsidRDefault="009149FA">
      <w:pPr>
        <w:spacing w:line="240" w:lineRule="auto"/>
        <w:rPr>
          <w:lang w:val="it-IT"/>
        </w:rPr>
      </w:pPr>
      <w:r w:rsidRPr="007F5AFB">
        <w:rPr>
          <w:rFonts w:ascii="Times New Roman" w:hAnsi="Times New Roman"/>
          <w:color w:val="000000"/>
          <w:lang w:val="it-IT"/>
        </w:rPr>
        <w:t xml:space="preserve">Responsable Especialista </w:t>
      </w:r>
      <w:r w:rsidRPr="007F5AFB">
        <w:rPr>
          <w:rFonts w:ascii="Times New Roman" w:hAnsi="Times New Roman"/>
          <w:color w:val="000000"/>
          <w:lang w:val="it-IT"/>
        </w:rPr>
        <w:br/>
        <w:t xml:space="preserve">Sanidad Vegetal de la Secretaria General de la Comunidad Andina </w:t>
      </w:r>
      <w:r w:rsidRPr="007F5AFB">
        <w:rPr>
          <w:rFonts w:ascii="Times New Roman" w:hAnsi="Times New Roman"/>
          <w:color w:val="000000"/>
          <w:lang w:val="it-IT"/>
        </w:rPr>
        <w:br/>
        <w:t>Lima</w:t>
      </w:r>
    </w:p>
    <w:p w14:paraId="25A50893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Eurasian Economic Commission (EEC)</w:t>
      </w:r>
    </w:p>
    <w:p w14:paraId="4746B16A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7E110A5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Symbat  KALIASKAROV</w:t>
      </w:r>
      <w:proofErr w:type="gramEnd"/>
    </w:p>
    <w:p w14:paraId="6EC5CB5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Eurasian Economic Commission</w:t>
      </w:r>
      <w:r>
        <w:rPr>
          <w:rFonts w:ascii="Times New Roman" w:hAnsi="Times New Roman"/>
          <w:color w:val="000000"/>
        </w:rPr>
        <w:br/>
        <w:t>Moscow</w:t>
      </w:r>
    </w:p>
    <w:p w14:paraId="3515F96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European Food Safety Authority (EFSA)</w:t>
      </w:r>
    </w:p>
    <w:p w14:paraId="270DE4E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B13F8EA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Ciro  GARDI</w:t>
      </w:r>
      <w:proofErr w:type="gramEnd"/>
    </w:p>
    <w:p w14:paraId="2841184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Scientific Officer</w:t>
      </w:r>
      <w:r>
        <w:rPr>
          <w:rFonts w:ascii="Times New Roman" w:hAnsi="Times New Roman"/>
          <w:color w:val="000000"/>
        </w:rPr>
        <w:br/>
        <w:t xml:space="preserve">European Food Safety Authority </w:t>
      </w:r>
      <w:r>
        <w:rPr>
          <w:rFonts w:ascii="Times New Roman" w:hAnsi="Times New Roman"/>
          <w:color w:val="000000"/>
        </w:rPr>
        <w:br/>
        <w:t>Parma</w:t>
      </w:r>
    </w:p>
    <w:p w14:paraId="644D2B8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7F8B4AF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Sara </w:t>
      </w:r>
      <w:proofErr w:type="gramStart"/>
      <w:r>
        <w:rPr>
          <w:rFonts w:ascii="Times New Roman" w:hAnsi="Times New Roman"/>
          <w:b/>
          <w:color w:val="000000"/>
        </w:rPr>
        <w:t>Valentina  TRAMONTINI</w:t>
      </w:r>
      <w:proofErr w:type="gramEnd"/>
    </w:p>
    <w:p w14:paraId="1DC86BD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Scientific Officer</w:t>
      </w:r>
      <w:r>
        <w:rPr>
          <w:rFonts w:ascii="Times New Roman" w:hAnsi="Times New Roman"/>
          <w:color w:val="000000"/>
        </w:rPr>
        <w:br/>
        <w:t xml:space="preserve">European Food Safety Authority </w:t>
      </w:r>
      <w:r>
        <w:rPr>
          <w:rFonts w:ascii="Times New Roman" w:hAnsi="Times New Roman"/>
          <w:color w:val="000000"/>
        </w:rPr>
        <w:br/>
        <w:t>Parma</w:t>
      </w:r>
    </w:p>
    <w:p w14:paraId="2CDD8C8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Sybren  VOS</w:t>
      </w:r>
      <w:proofErr w:type="gramEnd"/>
    </w:p>
    <w:p w14:paraId="4A6572E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Team Leader Plant Health Monitoring </w:t>
      </w:r>
      <w:r>
        <w:rPr>
          <w:rFonts w:ascii="Times New Roman" w:hAnsi="Times New Roman"/>
          <w:color w:val="000000"/>
        </w:rPr>
        <w:br/>
        <w:t>European Food Safety Authority</w:t>
      </w:r>
      <w:r>
        <w:rPr>
          <w:rFonts w:ascii="Times New Roman" w:hAnsi="Times New Roman"/>
          <w:color w:val="000000"/>
        </w:rPr>
        <w:br/>
        <w:t>Parma</w:t>
      </w:r>
    </w:p>
    <w:p w14:paraId="30F51F6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Tomasz  KALUSKI</w:t>
      </w:r>
      <w:proofErr w:type="gramEnd"/>
    </w:p>
    <w:p w14:paraId="46C2309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Scientific Officer</w:t>
      </w:r>
      <w:r>
        <w:rPr>
          <w:rFonts w:ascii="Times New Roman" w:hAnsi="Times New Roman"/>
          <w:color w:val="000000"/>
        </w:rPr>
        <w:br/>
        <w:t>European Food Safety Authority</w:t>
      </w:r>
      <w:r>
        <w:rPr>
          <w:rFonts w:ascii="Times New Roman" w:hAnsi="Times New Roman"/>
          <w:color w:val="000000"/>
        </w:rPr>
        <w:br/>
        <w:t>Parma</w:t>
      </w:r>
    </w:p>
    <w:p w14:paraId="22D00FD1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European and Mediterranean Plant Protection Organization-EPPO</w:t>
      </w:r>
    </w:p>
    <w:p w14:paraId="22FB866A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66060E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Nico  HORN</w:t>
      </w:r>
      <w:proofErr w:type="gramEnd"/>
    </w:p>
    <w:p w14:paraId="5A727A4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Officer in Charge</w:t>
      </w:r>
      <w:r>
        <w:rPr>
          <w:rFonts w:ascii="Times New Roman" w:hAnsi="Times New Roman"/>
          <w:color w:val="000000"/>
        </w:rPr>
        <w:br/>
        <w:t>European and Mediterranean Plant Protection Organization</w:t>
      </w:r>
      <w:r>
        <w:rPr>
          <w:rFonts w:ascii="Times New Roman" w:hAnsi="Times New Roman"/>
          <w:color w:val="000000"/>
        </w:rPr>
        <w:br/>
        <w:t>Paris</w:t>
      </w:r>
    </w:p>
    <w:p w14:paraId="74CAA38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1CF05DC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Valerio  LUCCHESI</w:t>
      </w:r>
      <w:proofErr w:type="gramEnd"/>
    </w:p>
    <w:p w14:paraId="4C4AF00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Scientific Officer</w:t>
      </w:r>
      <w:r>
        <w:rPr>
          <w:rFonts w:ascii="Times New Roman" w:hAnsi="Times New Roman"/>
          <w:color w:val="000000"/>
        </w:rPr>
        <w:br/>
        <w:t>European and Mediterranean Plant Protection</w:t>
      </w:r>
      <w:r>
        <w:rPr>
          <w:rFonts w:ascii="Times New Roman" w:hAnsi="Times New Roman"/>
          <w:color w:val="000000"/>
        </w:rPr>
        <w:br/>
        <w:t>Paris</w:t>
      </w:r>
    </w:p>
    <w:p w14:paraId="430BE1E0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Inter-African Phytosanitary Council-IAPSC</w:t>
      </w:r>
    </w:p>
    <w:p w14:paraId="39E5327B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8CE65F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Saliou  NIASSY</w:t>
      </w:r>
      <w:proofErr w:type="gramEnd"/>
    </w:p>
    <w:p w14:paraId="1129661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Coordinator</w:t>
      </w:r>
      <w:r>
        <w:rPr>
          <w:rFonts w:ascii="Times New Roman" w:hAnsi="Times New Roman"/>
          <w:color w:val="000000"/>
        </w:rPr>
        <w:br/>
        <w:t xml:space="preserve">African Union’s Inter-African Phytosanitary Council </w:t>
      </w:r>
      <w:r>
        <w:rPr>
          <w:rFonts w:ascii="Times New Roman" w:hAnsi="Times New Roman"/>
          <w:color w:val="000000"/>
        </w:rPr>
        <w:br/>
        <w:t>Yaoundé</w:t>
      </w:r>
    </w:p>
    <w:p w14:paraId="7C3DE873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6E0B862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Luiza  MUNYUA</w:t>
      </w:r>
      <w:proofErr w:type="gramEnd"/>
    </w:p>
    <w:p w14:paraId="4B26621B" w14:textId="722D8001" w:rsidR="00531098" w:rsidRDefault="009149FA">
      <w:pPr>
        <w:spacing w:line="240" w:lineRule="auto"/>
      </w:pPr>
      <w:r w:rsidRPr="5EEB7665">
        <w:rPr>
          <w:rFonts w:ascii="Times New Roman" w:hAnsi="Times New Roman"/>
          <w:color w:val="000000" w:themeColor="text1"/>
        </w:rPr>
        <w:t>Senior Scientific Officer</w:t>
      </w:r>
      <w:r>
        <w:br/>
      </w:r>
      <w:r w:rsidRPr="5EEB7665">
        <w:rPr>
          <w:rFonts w:ascii="Times New Roman" w:hAnsi="Times New Roman"/>
          <w:color w:val="000000" w:themeColor="text1"/>
        </w:rPr>
        <w:t>Phytopathology</w:t>
      </w:r>
      <w:r>
        <w:br/>
      </w:r>
      <w:r w:rsidRPr="5EEB7665">
        <w:rPr>
          <w:rFonts w:ascii="Times New Roman" w:hAnsi="Times New Roman"/>
          <w:color w:val="000000" w:themeColor="text1"/>
        </w:rPr>
        <w:t>African Union’s Inter-African Phytosanitary Council</w:t>
      </w:r>
      <w:r>
        <w:br/>
      </w:r>
      <w:proofErr w:type="spellStart"/>
      <w:r w:rsidRPr="5EEB7665">
        <w:rPr>
          <w:rFonts w:ascii="Times New Roman" w:hAnsi="Times New Roman"/>
          <w:color w:val="000000" w:themeColor="text1"/>
        </w:rPr>
        <w:t>Yaounde</w:t>
      </w:r>
      <w:proofErr w:type="spellEnd"/>
    </w:p>
    <w:p w14:paraId="1A8E7AD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lastRenderedPageBreak/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Sandrine </w:t>
      </w:r>
      <w:proofErr w:type="gramStart"/>
      <w:r>
        <w:rPr>
          <w:rFonts w:ascii="Times New Roman" w:hAnsi="Times New Roman"/>
          <w:b/>
          <w:color w:val="000000"/>
        </w:rPr>
        <w:t>Mariella  BAYENDI</w:t>
      </w:r>
      <w:proofErr w:type="gramEnd"/>
      <w:r>
        <w:rPr>
          <w:rFonts w:ascii="Times New Roman" w:hAnsi="Times New Roman"/>
          <w:b/>
          <w:color w:val="000000"/>
        </w:rPr>
        <w:t xml:space="preserve"> LOUDIT</w:t>
      </w:r>
    </w:p>
    <w:p w14:paraId="670BDD40" w14:textId="58F5C09D" w:rsidR="00531098" w:rsidRDefault="009149FA">
      <w:pPr>
        <w:spacing w:line="240" w:lineRule="auto"/>
      </w:pPr>
      <w:r w:rsidRPr="5EEB7665">
        <w:rPr>
          <w:rFonts w:ascii="Times New Roman" w:hAnsi="Times New Roman"/>
          <w:color w:val="000000" w:themeColor="text1"/>
        </w:rPr>
        <w:t>Senior Scientific Officer</w:t>
      </w:r>
      <w:r>
        <w:br/>
      </w:r>
      <w:r w:rsidRPr="5EEB7665">
        <w:rPr>
          <w:rFonts w:ascii="Times New Roman" w:hAnsi="Times New Roman"/>
          <w:color w:val="000000" w:themeColor="text1"/>
        </w:rPr>
        <w:t>Entomology</w:t>
      </w:r>
      <w:r>
        <w:br/>
      </w:r>
      <w:r w:rsidRPr="5EEB7665">
        <w:rPr>
          <w:rFonts w:ascii="Times New Roman" w:hAnsi="Times New Roman"/>
          <w:color w:val="000000" w:themeColor="text1"/>
        </w:rPr>
        <w:t>African Union’s Inter-African Phytosanitary Council</w:t>
      </w:r>
      <w:r>
        <w:br/>
      </w:r>
      <w:r w:rsidRPr="5EEB7665">
        <w:rPr>
          <w:rFonts w:ascii="Times New Roman" w:hAnsi="Times New Roman"/>
          <w:color w:val="000000" w:themeColor="text1"/>
        </w:rPr>
        <w:t>Yaoundé</w:t>
      </w:r>
    </w:p>
    <w:p w14:paraId="4D33DB35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Inter-American Institute for Cooperation on Agriculture (IICA)</w:t>
      </w:r>
    </w:p>
    <w:p w14:paraId="596D5CDD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5390779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José  URDAZ</w:t>
      </w:r>
      <w:proofErr w:type="gramEnd"/>
    </w:p>
    <w:p w14:paraId="68494FA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Manager</w:t>
      </w:r>
      <w:r>
        <w:rPr>
          <w:rFonts w:ascii="Times New Roman" w:hAnsi="Times New Roman"/>
          <w:color w:val="000000"/>
        </w:rPr>
        <w:br/>
        <w:t xml:space="preserve">Inter-American Institute for Cooperation on Agriculture </w:t>
      </w:r>
      <w:r>
        <w:rPr>
          <w:rFonts w:ascii="Times New Roman" w:hAnsi="Times New Roman"/>
          <w:color w:val="000000"/>
        </w:rPr>
        <w:br/>
        <w:t xml:space="preserve">Agricultural Health, Safety and Agrifood Quality Program </w:t>
      </w:r>
      <w:r>
        <w:rPr>
          <w:rFonts w:ascii="Times New Roman" w:hAnsi="Times New Roman"/>
          <w:color w:val="000000"/>
        </w:rPr>
        <w:br/>
        <w:t>San José</w:t>
      </w:r>
    </w:p>
    <w:p w14:paraId="5F825592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2619A4F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Rodrigo  ASTETE</w:t>
      </w:r>
      <w:proofErr w:type="gramEnd"/>
    </w:p>
    <w:p w14:paraId="40D9A8C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International Specialist</w:t>
      </w:r>
      <w:r>
        <w:rPr>
          <w:rFonts w:ascii="Times New Roman" w:hAnsi="Times New Roman"/>
          <w:color w:val="000000"/>
        </w:rPr>
        <w:br/>
        <w:t>Inter-American Institute for Cooperation in Agriculture</w:t>
      </w:r>
      <w:r>
        <w:rPr>
          <w:rFonts w:ascii="Times New Roman" w:hAnsi="Times New Roman"/>
          <w:color w:val="000000"/>
        </w:rPr>
        <w:br/>
        <w:t>(IICA-SAIA)</w:t>
      </w:r>
    </w:p>
    <w:p w14:paraId="792C1A4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International Centre for Advanced Mediterranean Agronomic Studies CIHEAM</w:t>
      </w:r>
    </w:p>
    <w:p w14:paraId="2BF9F78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F99E41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Anna  D'ONGHIA</w:t>
      </w:r>
      <w:proofErr w:type="gramEnd"/>
    </w:p>
    <w:p w14:paraId="3DD0FFDB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Principal Scientific Administrator</w:t>
      </w:r>
      <w:r>
        <w:rPr>
          <w:rFonts w:ascii="Times New Roman" w:hAnsi="Times New Roman"/>
          <w:color w:val="000000"/>
        </w:rPr>
        <w:br/>
        <w:t xml:space="preserve">International Centre for Advanced Mediterranean Agronomic Studies </w:t>
      </w:r>
      <w:r>
        <w:rPr>
          <w:rFonts w:ascii="Times New Roman" w:hAnsi="Times New Roman"/>
          <w:color w:val="000000"/>
        </w:rPr>
        <w:br/>
        <w:t>Bari</w:t>
      </w:r>
    </w:p>
    <w:p w14:paraId="15F44DC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585971C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Franco  VALENTINI</w:t>
      </w:r>
      <w:proofErr w:type="gramEnd"/>
    </w:p>
    <w:p w14:paraId="7A6E19D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Scientific Administrator</w:t>
      </w:r>
      <w:r>
        <w:rPr>
          <w:rFonts w:ascii="Times New Roman" w:hAnsi="Times New Roman"/>
          <w:color w:val="000000"/>
        </w:rPr>
        <w:br/>
        <w:t>International Centre for Advanced Mediterranean Agronomic Studies</w:t>
      </w:r>
      <w:r>
        <w:rPr>
          <w:rFonts w:ascii="Times New Roman" w:hAnsi="Times New Roman"/>
          <w:color w:val="000000"/>
        </w:rPr>
        <w:br/>
        <w:t>Bari</w:t>
      </w:r>
    </w:p>
    <w:p w14:paraId="6CE1F1F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Mara  SEMERARO</w:t>
      </w:r>
      <w:proofErr w:type="gramEnd"/>
    </w:p>
    <w:p w14:paraId="330C9F05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Administrator</w:t>
      </w:r>
      <w:r>
        <w:rPr>
          <w:rFonts w:ascii="Times New Roman" w:hAnsi="Times New Roman"/>
          <w:color w:val="000000"/>
        </w:rPr>
        <w:br/>
        <w:t xml:space="preserve">International Centre for Advanced Mediterranean Agronomic Studies </w:t>
      </w:r>
      <w:r>
        <w:rPr>
          <w:rFonts w:ascii="Times New Roman" w:hAnsi="Times New Roman"/>
          <w:color w:val="000000"/>
        </w:rPr>
        <w:br/>
        <w:t>Bari</w:t>
      </w:r>
    </w:p>
    <w:p w14:paraId="063D5A4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Laura  SCIVETTI</w:t>
      </w:r>
      <w:proofErr w:type="gramEnd"/>
    </w:p>
    <w:p w14:paraId="7ABC6ED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Communication Manager </w:t>
      </w:r>
      <w:r>
        <w:rPr>
          <w:rFonts w:ascii="Times New Roman" w:hAnsi="Times New Roman"/>
          <w:color w:val="000000"/>
        </w:rPr>
        <w:br/>
        <w:t>International Centre for Advanced Mediterranean Agronomic Studies</w:t>
      </w:r>
      <w:r>
        <w:rPr>
          <w:rFonts w:ascii="Times New Roman" w:hAnsi="Times New Roman"/>
          <w:color w:val="000000"/>
        </w:rPr>
        <w:br/>
        <w:t>Bari</w:t>
      </w:r>
    </w:p>
    <w:p w14:paraId="29F5184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Near East Plant Protection Organization (NEPPO)</w:t>
      </w:r>
    </w:p>
    <w:p w14:paraId="3AB14478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3D9C7FE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Mohamed </w:t>
      </w:r>
      <w:proofErr w:type="gramStart"/>
      <w:r>
        <w:rPr>
          <w:rFonts w:ascii="Times New Roman" w:hAnsi="Times New Roman"/>
          <w:b/>
          <w:color w:val="000000"/>
        </w:rPr>
        <w:t>Habib  BEN</w:t>
      </w:r>
      <w:proofErr w:type="gramEnd"/>
      <w:r>
        <w:rPr>
          <w:rFonts w:ascii="Times New Roman" w:hAnsi="Times New Roman"/>
          <w:b/>
          <w:color w:val="000000"/>
        </w:rPr>
        <w:t xml:space="preserve"> JAMAA</w:t>
      </w:r>
    </w:p>
    <w:p w14:paraId="37E4296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Executive Director</w:t>
      </w:r>
      <w:r>
        <w:rPr>
          <w:rFonts w:ascii="Times New Roman" w:hAnsi="Times New Roman"/>
          <w:color w:val="000000"/>
        </w:rPr>
        <w:br/>
        <w:t>The Near East and North Africa Plant Protection Organization</w:t>
      </w:r>
      <w:r>
        <w:rPr>
          <w:rFonts w:ascii="Times New Roman" w:hAnsi="Times New Roman"/>
          <w:color w:val="000000"/>
        </w:rPr>
        <w:br/>
        <w:t>Rabat</w:t>
      </w:r>
    </w:p>
    <w:p w14:paraId="4715DFE9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</w:p>
    <w:p w14:paraId="2D3BD90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Olfa</w:t>
      </w:r>
      <w:proofErr w:type="spellEnd"/>
      <w:r>
        <w:rPr>
          <w:rFonts w:ascii="Times New Roman" w:hAnsi="Times New Roman"/>
          <w:b/>
          <w:color w:val="000000"/>
        </w:rPr>
        <w:t xml:space="preserve">  EZZINE</w:t>
      </w:r>
      <w:proofErr w:type="gramEnd"/>
    </w:p>
    <w:p w14:paraId="6C01537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Scientific Coordinator</w:t>
      </w:r>
      <w:r>
        <w:rPr>
          <w:rFonts w:ascii="Times New Roman" w:hAnsi="Times New Roman"/>
          <w:color w:val="000000"/>
        </w:rPr>
        <w:br/>
        <w:t>The Near East and North Africa Plant Protection Organization</w:t>
      </w:r>
      <w:r>
        <w:rPr>
          <w:rFonts w:ascii="Times New Roman" w:hAnsi="Times New Roman"/>
          <w:color w:val="000000"/>
        </w:rPr>
        <w:br/>
        <w:t>Rabat</w:t>
      </w:r>
    </w:p>
    <w:p w14:paraId="09EB83A7" w14:textId="63AFEE8E" w:rsidR="00531098" w:rsidRPr="007F5AFB" w:rsidRDefault="007F5AFB">
      <w:pPr>
        <w:pStyle w:val="Heading1"/>
        <w:spacing w:line="336" w:lineRule="auto"/>
        <w:jc w:val="center"/>
      </w:pPr>
      <w:r w:rsidRPr="007F5AFB">
        <w:rPr>
          <w:rFonts w:ascii="Times New Roman" w:hAnsi="Times New Roman"/>
          <w:color w:val="000000"/>
        </w:rPr>
        <w:lastRenderedPageBreak/>
        <w:t xml:space="preserve">International Regional Organization for Plant and Animal Health </w:t>
      </w:r>
      <w:r>
        <w:rPr>
          <w:rFonts w:ascii="Times New Roman" w:hAnsi="Times New Roman"/>
          <w:color w:val="000000"/>
        </w:rPr>
        <w:t xml:space="preserve">- </w:t>
      </w:r>
      <w:r w:rsidR="009149FA" w:rsidRPr="007F5AFB">
        <w:rPr>
          <w:rFonts w:ascii="Times New Roman" w:hAnsi="Times New Roman"/>
          <w:color w:val="000000"/>
        </w:rPr>
        <w:t>OIRSA</w:t>
      </w:r>
    </w:p>
    <w:p w14:paraId="2B26508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7ECCB2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Xavier </w:t>
      </w:r>
      <w:proofErr w:type="gramStart"/>
      <w:r>
        <w:rPr>
          <w:rFonts w:ascii="Times New Roman" w:hAnsi="Times New Roman"/>
          <w:b/>
          <w:color w:val="000000"/>
        </w:rPr>
        <w:t>Isaac  EUCEDA</w:t>
      </w:r>
      <w:proofErr w:type="gramEnd"/>
      <w:r>
        <w:rPr>
          <w:rFonts w:ascii="Times New Roman" w:hAnsi="Times New Roman"/>
          <w:b/>
          <w:color w:val="000000"/>
        </w:rPr>
        <w:t xml:space="preserve"> FÙNEZ</w:t>
      </w:r>
    </w:p>
    <w:p w14:paraId="523A44C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Regional Coordinator</w:t>
      </w:r>
      <w:r>
        <w:rPr>
          <w:rFonts w:ascii="Times New Roman" w:hAnsi="Times New Roman"/>
          <w:color w:val="000000"/>
        </w:rPr>
        <w:br/>
        <w:t xml:space="preserve">Plant Health </w:t>
      </w:r>
      <w:proofErr w:type="spellStart"/>
      <w:r>
        <w:rPr>
          <w:rFonts w:ascii="Times New Roman" w:hAnsi="Times New Roman"/>
          <w:color w:val="000000"/>
        </w:rPr>
        <w:t>Programmes</w:t>
      </w:r>
      <w:proofErr w:type="spellEnd"/>
      <w:r>
        <w:rPr>
          <w:rFonts w:ascii="Times New Roman" w:hAnsi="Times New Roman"/>
          <w:color w:val="000000"/>
        </w:rPr>
        <w:t xml:space="preserve"> and Projects 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Organismo</w:t>
      </w:r>
      <w:proofErr w:type="spellEnd"/>
      <w:r>
        <w:rPr>
          <w:rFonts w:ascii="Times New Roman" w:hAnsi="Times New Roman"/>
          <w:color w:val="000000"/>
        </w:rPr>
        <w:t xml:space="preserve"> Internacional Regional de Sanidad </w:t>
      </w:r>
      <w:proofErr w:type="spellStart"/>
      <w:r>
        <w:rPr>
          <w:rFonts w:ascii="Times New Roman" w:hAnsi="Times New Roman"/>
          <w:color w:val="000000"/>
        </w:rPr>
        <w:t>Agropecuaria</w:t>
      </w:r>
      <w:proofErr w:type="spellEnd"/>
      <w:r>
        <w:rPr>
          <w:rFonts w:ascii="Times New Roman" w:hAnsi="Times New Roman"/>
          <w:color w:val="000000"/>
        </w:rPr>
        <w:br/>
        <w:t>San Salvador</w:t>
      </w:r>
    </w:p>
    <w:p w14:paraId="206E37C7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Regional International Organization for Plant Protection and Animal Health (RIOPPAH-OIRSA)</w:t>
      </w:r>
    </w:p>
    <w:p w14:paraId="3F5E95D3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AA692E6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José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Nelson  ANDRADE</w:t>
      </w:r>
      <w:proofErr w:type="gramEnd"/>
      <w:r w:rsidRPr="007F5AFB">
        <w:rPr>
          <w:rFonts w:ascii="Times New Roman" w:hAnsi="Times New Roman"/>
          <w:b/>
          <w:color w:val="000000"/>
          <w:lang w:val="fr-FR"/>
        </w:rPr>
        <w:t xml:space="preserve"> HENRÍQUEZ</w:t>
      </w:r>
    </w:p>
    <w:p w14:paraId="535E53D3" w14:textId="77777777" w:rsidR="00531098" w:rsidRPr="007F5AFB" w:rsidRDefault="009149FA">
      <w:pPr>
        <w:spacing w:line="240" w:lineRule="auto"/>
        <w:rPr>
          <w:lang w:val="fr-FR"/>
        </w:rPr>
      </w:pPr>
      <w:proofErr w:type="spellStart"/>
      <w:r w:rsidRPr="007F5AFB">
        <w:rPr>
          <w:rFonts w:ascii="Times New Roman" w:hAnsi="Times New Roman"/>
          <w:color w:val="000000"/>
          <w:lang w:val="fr-FR"/>
        </w:rPr>
        <w:t>Administrator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 xml:space="preserve">Infrastructure and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Technical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Support</w:t>
      </w:r>
      <w:r w:rsidRPr="007F5AFB">
        <w:rPr>
          <w:rFonts w:ascii="Times New Roman" w:hAnsi="Times New Roman"/>
          <w:color w:val="000000"/>
          <w:lang w:val="fr-FR"/>
        </w:rPr>
        <w:br/>
      </w:r>
      <w:proofErr w:type="spellStart"/>
      <w:r w:rsidRPr="007F5AFB">
        <w:rPr>
          <w:rFonts w:ascii="Times New Roman" w:hAnsi="Times New Roman"/>
          <w:color w:val="000000"/>
          <w:lang w:val="fr-FR"/>
        </w:rPr>
        <w:t>Organismo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Internacional Regional de Sanidad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Agropecuaria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San Salvador</w:t>
      </w:r>
    </w:p>
    <w:p w14:paraId="64C2B06C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1BF71938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Carlos </w:t>
      </w:r>
      <w:proofErr w:type="gramStart"/>
      <w:r>
        <w:rPr>
          <w:rFonts w:ascii="Times New Roman" w:hAnsi="Times New Roman"/>
          <w:b/>
          <w:color w:val="000000"/>
        </w:rPr>
        <w:t>Ramón  URÍAS</w:t>
      </w:r>
      <w:proofErr w:type="gramEnd"/>
      <w:r>
        <w:rPr>
          <w:rFonts w:ascii="Times New Roman" w:hAnsi="Times New Roman"/>
          <w:b/>
          <w:color w:val="000000"/>
        </w:rPr>
        <w:t xml:space="preserve"> MORALES</w:t>
      </w:r>
    </w:p>
    <w:p w14:paraId="718F481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Regional Director </w:t>
      </w:r>
      <w:r>
        <w:rPr>
          <w:rFonts w:ascii="Times New Roman" w:hAnsi="Times New Roman"/>
          <w:color w:val="000000"/>
        </w:rPr>
        <w:br/>
        <w:t>Plant Health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Organismo</w:t>
      </w:r>
      <w:proofErr w:type="spellEnd"/>
      <w:r>
        <w:rPr>
          <w:rFonts w:ascii="Times New Roman" w:hAnsi="Times New Roman"/>
          <w:color w:val="000000"/>
        </w:rPr>
        <w:t xml:space="preserve"> Internacional Regional de Sanidad </w:t>
      </w:r>
      <w:proofErr w:type="spellStart"/>
      <w:r>
        <w:rPr>
          <w:rFonts w:ascii="Times New Roman" w:hAnsi="Times New Roman"/>
          <w:color w:val="000000"/>
        </w:rPr>
        <w:t>Agropecuaria</w:t>
      </w:r>
      <w:proofErr w:type="spellEnd"/>
      <w:r>
        <w:rPr>
          <w:rFonts w:ascii="Times New Roman" w:hAnsi="Times New Roman"/>
          <w:color w:val="000000"/>
        </w:rPr>
        <w:br/>
        <w:t>San Salvador</w:t>
      </w:r>
    </w:p>
    <w:p w14:paraId="3D67610F" w14:textId="43CC285A" w:rsidR="007F5AFB" w:rsidRPr="007F5AFB" w:rsidRDefault="007F5AFB" w:rsidP="007F5AFB">
      <w:pPr>
        <w:keepNext/>
        <w:spacing w:line="312" w:lineRule="auto"/>
        <w:jc w:val="center"/>
        <w:rPr>
          <w:rFonts w:ascii="Times New Roman" w:eastAsiaTheme="majorEastAsia" w:hAnsi="Times New Roman" w:cstheme="majorBidi"/>
          <w:b/>
          <w:bCs/>
          <w:color w:val="000000"/>
          <w:sz w:val="28"/>
          <w:szCs w:val="28"/>
        </w:rPr>
      </w:pPr>
      <w:r w:rsidRPr="007F5AFB">
        <w:rPr>
          <w:rFonts w:ascii="Times New Roman" w:eastAsiaTheme="majorEastAsia" w:hAnsi="Times New Roman" w:cstheme="majorBidi"/>
          <w:b/>
          <w:bCs/>
          <w:color w:val="000000"/>
          <w:sz w:val="28"/>
          <w:szCs w:val="28"/>
        </w:rPr>
        <w:t xml:space="preserve">Pacific Plant Protection </w:t>
      </w:r>
      <w:proofErr w:type="spellStart"/>
      <w:r w:rsidRPr="007F5AFB">
        <w:rPr>
          <w:rFonts w:ascii="Times New Roman" w:eastAsiaTheme="majorEastAsia" w:hAnsi="Times New Roman" w:cstheme="majorBidi"/>
          <w:b/>
          <w:bCs/>
          <w:color w:val="000000"/>
          <w:sz w:val="28"/>
          <w:szCs w:val="28"/>
        </w:rPr>
        <w:t>Organisation</w:t>
      </w:r>
      <w:proofErr w:type="spellEnd"/>
      <w:r>
        <w:rPr>
          <w:rFonts w:ascii="Times New Roman" w:eastAsiaTheme="majorEastAsia" w:hAnsi="Times New Roman" w:cstheme="majorBidi"/>
          <w:b/>
          <w:bCs/>
          <w:color w:val="000000"/>
          <w:sz w:val="28"/>
          <w:szCs w:val="28"/>
        </w:rPr>
        <w:t xml:space="preserve"> - PPPO</w:t>
      </w:r>
    </w:p>
    <w:p w14:paraId="0A22581D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629AF540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Riten  GOSAI</w:t>
      </w:r>
      <w:proofErr w:type="gramEnd"/>
    </w:p>
    <w:p w14:paraId="6DBF723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Coordinator</w:t>
      </w:r>
      <w:r>
        <w:rPr>
          <w:rFonts w:ascii="Times New Roman" w:hAnsi="Times New Roman"/>
          <w:color w:val="000000"/>
        </w:rPr>
        <w:br/>
        <w:t xml:space="preserve">Secretariat of the Pacific Community </w:t>
      </w:r>
      <w:r>
        <w:rPr>
          <w:rFonts w:ascii="Times New Roman" w:hAnsi="Times New Roman"/>
          <w:color w:val="000000"/>
        </w:rPr>
        <w:br/>
        <w:t xml:space="preserve">Pacific Plant Protection </w:t>
      </w:r>
      <w:proofErr w:type="spellStart"/>
      <w:r>
        <w:rPr>
          <w:rFonts w:ascii="Times New Roman" w:hAnsi="Times New Roman"/>
          <w:color w:val="000000"/>
        </w:rPr>
        <w:t>Organisation</w:t>
      </w:r>
      <w:proofErr w:type="spellEnd"/>
    </w:p>
    <w:p w14:paraId="648E6DC4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World Trade Organization (WTO)</w:t>
      </w:r>
    </w:p>
    <w:p w14:paraId="4715EFB7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F9A0E7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Simon  PADILLA</w:t>
      </w:r>
      <w:proofErr w:type="gramEnd"/>
    </w:p>
    <w:p w14:paraId="44296337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Economic Affairs Officer</w:t>
      </w:r>
      <w:r>
        <w:rPr>
          <w:rFonts w:ascii="Times New Roman" w:hAnsi="Times New Roman"/>
          <w:color w:val="000000"/>
        </w:rPr>
        <w:br/>
        <w:t>World Trade Organization</w:t>
      </w:r>
      <w:r>
        <w:rPr>
          <w:rFonts w:ascii="Times New Roman" w:hAnsi="Times New Roman"/>
          <w:color w:val="000000"/>
        </w:rPr>
        <w:br/>
        <w:t>Geneva</w:t>
      </w:r>
    </w:p>
    <w:p w14:paraId="02CFFE1D" w14:textId="77777777" w:rsidR="00531098" w:rsidRDefault="00531098">
      <w:pPr>
        <w:sectPr w:rsidR="00531098">
          <w:headerReference w:type="default" r:id="rId11"/>
          <w:pgSz w:w="12240" w:h="15840"/>
          <w:pgMar w:top="1134" w:right="1080" w:bottom="1134" w:left="1080" w:header="720" w:footer="720" w:gutter="0"/>
          <w:cols w:num="2" w:space="720"/>
          <w:docGrid w:linePitch="360"/>
        </w:sectPr>
      </w:pPr>
    </w:p>
    <w:p w14:paraId="00545CCE" w14:textId="649767DB" w:rsidR="00531098" w:rsidRPr="007F5AFB" w:rsidRDefault="007F5AFB">
      <w:pPr>
        <w:pStyle w:val="Heading1"/>
        <w:spacing w:line="336" w:lineRule="auto"/>
        <w:jc w:val="center"/>
      </w:pPr>
      <w:r w:rsidRPr="007F5AFB">
        <w:rPr>
          <w:rFonts w:ascii="Times New Roman" w:hAnsi="Times New Roman"/>
          <w:color w:val="000000"/>
        </w:rPr>
        <w:lastRenderedPageBreak/>
        <w:t xml:space="preserve">Committee linking entrepreneurship agriculture development </w:t>
      </w:r>
      <w:r>
        <w:rPr>
          <w:rFonts w:ascii="Times New Roman" w:hAnsi="Times New Roman"/>
          <w:color w:val="000000"/>
        </w:rPr>
        <w:t xml:space="preserve">- </w:t>
      </w:r>
      <w:r w:rsidR="009149FA" w:rsidRPr="007F5AFB">
        <w:rPr>
          <w:rFonts w:ascii="Times New Roman" w:hAnsi="Times New Roman"/>
          <w:color w:val="000000"/>
        </w:rPr>
        <w:t>COLEAD</w:t>
      </w:r>
    </w:p>
    <w:p w14:paraId="3F78FC24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1F6DCF7C" w14:textId="77777777" w:rsidR="00531098" w:rsidRPr="0055647C" w:rsidRDefault="009149FA">
      <w:pPr>
        <w:keepNext/>
        <w:spacing w:line="240" w:lineRule="auto"/>
      </w:pPr>
      <w:proofErr w:type="spellStart"/>
      <w:r w:rsidRPr="0055647C">
        <w:rPr>
          <w:rFonts w:ascii="Times New Roman" w:hAnsi="Times New Roman"/>
          <w:b/>
          <w:color w:val="000000"/>
        </w:rPr>
        <w:t>Ms</w:t>
      </w:r>
      <w:proofErr w:type="spellEnd"/>
      <w:r w:rsidRPr="0055647C">
        <w:rPr>
          <w:rFonts w:ascii="Times New Roman" w:hAnsi="Times New Roman"/>
          <w:b/>
          <w:color w:val="000000"/>
        </w:rPr>
        <w:t xml:space="preserve"> Marie-</w:t>
      </w:r>
      <w:proofErr w:type="gramStart"/>
      <w:r w:rsidRPr="0055647C">
        <w:rPr>
          <w:rFonts w:ascii="Times New Roman" w:hAnsi="Times New Roman"/>
          <w:b/>
          <w:color w:val="000000"/>
        </w:rPr>
        <w:t>Hélène  KESTEMONT</w:t>
      </w:r>
      <w:proofErr w:type="gramEnd"/>
    </w:p>
    <w:p w14:paraId="52BD8C8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 xml:space="preserve">Lead Expert SPS </w:t>
      </w:r>
      <w:r>
        <w:rPr>
          <w:rFonts w:ascii="Times New Roman" w:hAnsi="Times New Roman"/>
          <w:color w:val="000000"/>
        </w:rPr>
        <w:br/>
        <w:t>Committee linking entrepreneurship agriculture development</w:t>
      </w:r>
      <w:r>
        <w:rPr>
          <w:rFonts w:ascii="Times New Roman" w:hAnsi="Times New Roman"/>
          <w:color w:val="000000"/>
        </w:rPr>
        <w:br/>
        <w:t>Brussels</w:t>
      </w:r>
    </w:p>
    <w:p w14:paraId="4CC517FE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Alternate(s)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Suplente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(s) - </w:t>
      </w:r>
      <w:proofErr w:type="spellStart"/>
      <w:r>
        <w:rPr>
          <w:rFonts w:ascii="Times New Roman" w:hAnsi="Times New Roman"/>
          <w:i/>
          <w:color w:val="000000"/>
          <w:sz w:val="24"/>
        </w:rPr>
        <w:t>Suppléant</w:t>
      </w:r>
      <w:proofErr w:type="spellEnd"/>
      <w:r>
        <w:rPr>
          <w:rFonts w:ascii="Times New Roman" w:hAnsi="Times New Roman"/>
          <w:i/>
          <w:color w:val="000000"/>
          <w:sz w:val="24"/>
        </w:rPr>
        <w:t>(s)</w:t>
      </w:r>
    </w:p>
    <w:p w14:paraId="40365C44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Thomas  LOPES</w:t>
      </w:r>
      <w:proofErr w:type="gramEnd"/>
    </w:p>
    <w:p w14:paraId="007E734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Project Manager</w:t>
      </w:r>
      <w:r>
        <w:rPr>
          <w:rFonts w:ascii="Times New Roman" w:hAnsi="Times New Roman"/>
          <w:color w:val="000000"/>
        </w:rPr>
        <w:br/>
        <w:t>Committee linking entrepreneurship agriculture development</w:t>
      </w:r>
      <w:r>
        <w:rPr>
          <w:rFonts w:ascii="Times New Roman" w:hAnsi="Times New Roman"/>
          <w:color w:val="000000"/>
        </w:rPr>
        <w:br/>
        <w:t>Paris</w:t>
      </w:r>
    </w:p>
    <w:p w14:paraId="0E1809DD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Nursel  GUMUSBOGA</w:t>
      </w:r>
      <w:proofErr w:type="gramEnd"/>
    </w:p>
    <w:p w14:paraId="4B3F0BD2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Lead Expert</w:t>
      </w:r>
      <w:r>
        <w:rPr>
          <w:rFonts w:ascii="Times New Roman" w:hAnsi="Times New Roman"/>
          <w:color w:val="000000"/>
        </w:rPr>
        <w:br/>
        <w:t>Competent Authority Engagement</w:t>
      </w:r>
      <w:r>
        <w:rPr>
          <w:rFonts w:ascii="Times New Roman" w:hAnsi="Times New Roman"/>
          <w:color w:val="000000"/>
        </w:rPr>
        <w:br/>
        <w:t>Committee linking entrepreneurship agriculture development</w:t>
      </w:r>
      <w:r>
        <w:rPr>
          <w:rFonts w:ascii="Times New Roman" w:hAnsi="Times New Roman"/>
          <w:color w:val="000000"/>
        </w:rPr>
        <w:br/>
        <w:t>Brussels</w:t>
      </w:r>
    </w:p>
    <w:p w14:paraId="4CB566E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Chagema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John  KEDERA</w:t>
      </w:r>
      <w:proofErr w:type="gramEnd"/>
    </w:p>
    <w:p w14:paraId="66393B0D" w14:textId="77777777" w:rsidR="00531098" w:rsidRDefault="009149FA">
      <w:pPr>
        <w:spacing w:line="240" w:lineRule="auto"/>
      </w:pPr>
      <w:proofErr w:type="spellStart"/>
      <w:r>
        <w:rPr>
          <w:rFonts w:ascii="Times New Roman" w:hAnsi="Times New Roman"/>
          <w:color w:val="000000"/>
        </w:rPr>
        <w:t>Programme</w:t>
      </w:r>
      <w:proofErr w:type="spellEnd"/>
      <w:r>
        <w:rPr>
          <w:rFonts w:ascii="Times New Roman" w:hAnsi="Times New Roman"/>
          <w:color w:val="000000"/>
        </w:rPr>
        <w:t xml:space="preserve"> Coordinator </w:t>
      </w:r>
      <w:r>
        <w:rPr>
          <w:rFonts w:ascii="Times New Roman" w:hAnsi="Times New Roman"/>
          <w:color w:val="000000"/>
        </w:rPr>
        <w:br/>
        <w:t>Committee linking entrepreneurship agriculture development</w:t>
      </w:r>
      <w:r>
        <w:rPr>
          <w:rFonts w:ascii="Times New Roman" w:hAnsi="Times New Roman"/>
          <w:color w:val="000000"/>
        </w:rPr>
        <w:br/>
        <w:t>Nairobi</w:t>
      </w:r>
    </w:p>
    <w:p w14:paraId="3C9B561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Sandra  BORMA</w:t>
      </w:r>
      <w:proofErr w:type="gramEnd"/>
    </w:p>
    <w:p w14:paraId="2E42673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Communication Officer</w:t>
      </w:r>
      <w:r>
        <w:rPr>
          <w:rFonts w:ascii="Times New Roman" w:hAnsi="Times New Roman"/>
          <w:color w:val="000000"/>
        </w:rPr>
        <w:br/>
        <w:t>Committee linking entrepreneurship agriculture development</w:t>
      </w:r>
      <w:r>
        <w:rPr>
          <w:rFonts w:ascii="Times New Roman" w:hAnsi="Times New Roman"/>
          <w:color w:val="000000"/>
        </w:rPr>
        <w:br/>
        <w:t>Brussels</w:t>
      </w:r>
    </w:p>
    <w:p w14:paraId="447E0E3B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Global Shippers Forum</w:t>
      </w:r>
    </w:p>
    <w:p w14:paraId="32F4CD31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7470AFE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James  HOOKHAM</w:t>
      </w:r>
      <w:proofErr w:type="gramEnd"/>
    </w:p>
    <w:p w14:paraId="22185E33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Secretary General</w:t>
      </w:r>
      <w:r>
        <w:rPr>
          <w:rFonts w:ascii="Times New Roman" w:hAnsi="Times New Roman"/>
          <w:color w:val="000000"/>
        </w:rPr>
        <w:br/>
        <w:t>Global Shippers Forum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Goudhurst</w:t>
      </w:r>
      <w:proofErr w:type="spellEnd"/>
    </w:p>
    <w:p w14:paraId="1BE28FFD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ISF INTERNATIONAL SEED FEDERATION</w:t>
      </w:r>
    </w:p>
    <w:p w14:paraId="5DBA9EFF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5B727E6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</w:rPr>
        <w:t>Rosineide</w:t>
      </w:r>
      <w:proofErr w:type="spellEnd"/>
      <w:r>
        <w:rPr>
          <w:rFonts w:ascii="Times New Roman" w:hAnsi="Times New Roman"/>
          <w:b/>
          <w:color w:val="000000"/>
        </w:rPr>
        <w:t xml:space="preserve">  SOUZA</w:t>
      </w:r>
      <w:proofErr w:type="gramEnd"/>
      <w:r>
        <w:rPr>
          <w:rFonts w:ascii="Times New Roman" w:hAnsi="Times New Roman"/>
          <w:b/>
          <w:color w:val="000000"/>
        </w:rPr>
        <w:t xml:space="preserve"> RICHARDS</w:t>
      </w:r>
    </w:p>
    <w:p w14:paraId="5268AA48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Manager</w:t>
      </w:r>
      <w:r>
        <w:rPr>
          <w:rFonts w:ascii="Times New Roman" w:hAnsi="Times New Roman"/>
          <w:color w:val="000000"/>
        </w:rPr>
        <w:br/>
        <w:t>Phytosanitary Affairs</w:t>
      </w:r>
      <w:r>
        <w:rPr>
          <w:rFonts w:ascii="Times New Roman" w:hAnsi="Times New Roman"/>
          <w:color w:val="000000"/>
        </w:rPr>
        <w:br/>
        <w:t xml:space="preserve">International Seed Federation </w:t>
      </w:r>
      <w:r>
        <w:rPr>
          <w:rFonts w:ascii="Times New Roman" w:hAnsi="Times New Roman"/>
          <w:color w:val="000000"/>
        </w:rPr>
        <w:br/>
        <w:t>Nyon</w:t>
      </w:r>
    </w:p>
    <w:p w14:paraId="14597D14" w14:textId="30117B1A" w:rsidR="00531098" w:rsidRPr="0055647C" w:rsidRDefault="007F5AFB">
      <w:pPr>
        <w:pStyle w:val="Heading1"/>
        <w:spacing w:line="336" w:lineRule="auto"/>
        <w:jc w:val="center"/>
      </w:pPr>
      <w:r w:rsidRPr="0055647C">
        <w:rPr>
          <w:rFonts w:ascii="Times New Roman" w:hAnsi="Times New Roman"/>
          <w:color w:val="000000"/>
        </w:rPr>
        <w:t xml:space="preserve">International Organization for Standardization - </w:t>
      </w:r>
      <w:r w:rsidR="009149FA" w:rsidRPr="0055647C">
        <w:rPr>
          <w:rFonts w:ascii="Times New Roman" w:hAnsi="Times New Roman"/>
          <w:color w:val="000000"/>
        </w:rPr>
        <w:t>ISO</w:t>
      </w:r>
    </w:p>
    <w:p w14:paraId="4820117A" w14:textId="77777777" w:rsidR="00531098" w:rsidRPr="0055647C" w:rsidRDefault="009149FA">
      <w:pPr>
        <w:keepNext/>
        <w:spacing w:line="312" w:lineRule="auto"/>
        <w:jc w:val="center"/>
      </w:pPr>
      <w:r w:rsidRPr="0055647C"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 w:rsidRPr="0055647C"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 w:rsidRPr="0055647C"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14B4B6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Michael  SUSSMAN</w:t>
      </w:r>
      <w:proofErr w:type="gramEnd"/>
    </w:p>
    <w:p w14:paraId="1098F009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Research Scientist</w:t>
      </w:r>
      <w:r>
        <w:rPr>
          <w:rFonts w:ascii="Times New Roman" w:hAnsi="Times New Roman"/>
          <w:color w:val="000000"/>
        </w:rPr>
        <w:br/>
        <w:t xml:space="preserve">International Organization for Standardization </w:t>
      </w:r>
      <w:r>
        <w:rPr>
          <w:rFonts w:ascii="Times New Roman" w:hAnsi="Times New Roman"/>
          <w:color w:val="000000"/>
        </w:rPr>
        <w:br/>
        <w:t>Geneva</w:t>
      </w:r>
    </w:p>
    <w:p w14:paraId="563D4A8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Imperial College London</w:t>
      </w:r>
    </w:p>
    <w:p w14:paraId="08612544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1DF5DB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Megan  QUINLAN</w:t>
      </w:r>
      <w:proofErr w:type="gramEnd"/>
    </w:p>
    <w:p w14:paraId="411B48A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Research Fellow</w:t>
      </w:r>
      <w:r>
        <w:rPr>
          <w:rFonts w:ascii="Times New Roman" w:hAnsi="Times New Roman"/>
          <w:color w:val="000000"/>
        </w:rPr>
        <w:br/>
        <w:t xml:space="preserve">Imperial College London 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London</w:t>
      </w:r>
      <w:proofErr w:type="spellEnd"/>
    </w:p>
    <w:p w14:paraId="4EBE8B87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lastRenderedPageBreak/>
        <w:t>International Grain Trade Coalition</w:t>
      </w:r>
    </w:p>
    <w:p w14:paraId="7EFB8C9C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134E435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Craig  FEDCHOCK</w:t>
      </w:r>
      <w:proofErr w:type="gramEnd"/>
    </w:p>
    <w:p w14:paraId="3C796400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Advisor</w:t>
      </w:r>
      <w:r>
        <w:rPr>
          <w:rFonts w:ascii="Times New Roman" w:hAnsi="Times New Roman"/>
          <w:color w:val="000000"/>
        </w:rPr>
        <w:br/>
        <w:t xml:space="preserve">International Grain Trade Coalition </w:t>
      </w:r>
      <w:r>
        <w:rPr>
          <w:rFonts w:ascii="Times New Roman" w:hAnsi="Times New Roman"/>
          <w:color w:val="000000"/>
        </w:rPr>
        <w:br/>
        <w:t>Geneva</w:t>
      </w:r>
    </w:p>
    <w:p w14:paraId="17FE2B3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Seed Association of the Americas - SAA</w:t>
      </w:r>
    </w:p>
    <w:p w14:paraId="0CCCC74F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Head of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Delegation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Chef de délégation - Jefe de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Delegación</w:t>
      </w:r>
      <w:proofErr w:type="spellEnd"/>
    </w:p>
    <w:p w14:paraId="2706CB8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Diego  RISSO</w:t>
      </w:r>
      <w:proofErr w:type="gramEnd"/>
    </w:p>
    <w:p w14:paraId="4ABA21B4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Executive Director</w:t>
      </w:r>
      <w:r>
        <w:rPr>
          <w:rFonts w:ascii="Times New Roman" w:hAnsi="Times New Roman"/>
          <w:color w:val="000000"/>
        </w:rPr>
        <w:br/>
        <w:t>Seed Association of the Americas</w:t>
      </w:r>
      <w:r>
        <w:rPr>
          <w:rFonts w:ascii="Times New Roman" w:hAnsi="Times New Roman"/>
          <w:color w:val="000000"/>
        </w:rPr>
        <w:br/>
        <w:t>Montevideo</w:t>
      </w:r>
    </w:p>
    <w:p w14:paraId="61ABCA4F" w14:textId="77777777" w:rsidR="00531098" w:rsidRPr="007F5AFB" w:rsidRDefault="009149FA">
      <w:pPr>
        <w:keepNext/>
        <w:spacing w:line="312" w:lineRule="auto"/>
        <w:jc w:val="center"/>
        <w:rPr>
          <w:lang w:val="fr-FR"/>
        </w:rPr>
      </w:pP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Alternate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</w:t>
      </w:r>
      <w:proofErr w:type="spellStart"/>
      <w:r w:rsidRPr="007F5AFB">
        <w:rPr>
          <w:rFonts w:ascii="Times New Roman" w:hAnsi="Times New Roman"/>
          <w:i/>
          <w:color w:val="000000"/>
          <w:sz w:val="24"/>
          <w:lang w:val="fr-FR"/>
        </w:rPr>
        <w:t>Suplente</w:t>
      </w:r>
      <w:proofErr w:type="spellEnd"/>
      <w:r w:rsidRPr="007F5AFB">
        <w:rPr>
          <w:rFonts w:ascii="Times New Roman" w:hAnsi="Times New Roman"/>
          <w:i/>
          <w:color w:val="000000"/>
          <w:sz w:val="24"/>
          <w:lang w:val="fr-FR"/>
        </w:rPr>
        <w:t xml:space="preserve"> - Suppléant</w:t>
      </w:r>
    </w:p>
    <w:p w14:paraId="167D2353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Ms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Maria  SANCHEZ</w:t>
      </w:r>
      <w:proofErr w:type="gramEnd"/>
    </w:p>
    <w:p w14:paraId="59C0ECD6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Chair</w:t>
      </w:r>
      <w:r>
        <w:rPr>
          <w:rFonts w:ascii="Times New Roman" w:hAnsi="Times New Roman"/>
          <w:color w:val="000000"/>
        </w:rPr>
        <w:br/>
        <w:t>Phytosanitary expert group</w:t>
      </w:r>
      <w:r>
        <w:rPr>
          <w:rFonts w:ascii="Times New Roman" w:hAnsi="Times New Roman"/>
          <w:color w:val="000000"/>
        </w:rPr>
        <w:br/>
        <w:t>Seed Association of the Americas</w:t>
      </w:r>
      <w:r>
        <w:rPr>
          <w:rFonts w:ascii="Times New Roman" w:hAnsi="Times New Roman"/>
          <w:color w:val="000000"/>
        </w:rPr>
        <w:br/>
        <w:t>Montevideo</w:t>
      </w:r>
    </w:p>
    <w:p w14:paraId="594AA4BC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World Shipping Council</w:t>
      </w:r>
    </w:p>
    <w:p w14:paraId="1F9E95B8" w14:textId="77777777" w:rsidR="00531098" w:rsidRDefault="009149FA">
      <w:pPr>
        <w:keepNext/>
        <w:spacing w:line="312" w:lineRule="auto"/>
        <w:jc w:val="center"/>
      </w:pPr>
      <w:r>
        <w:rPr>
          <w:rFonts w:ascii="Times New Roman" w:hAnsi="Times New Roman"/>
          <w:i/>
          <w:color w:val="000000"/>
          <w:sz w:val="24"/>
        </w:rPr>
        <w:t xml:space="preserve">Head of Delegation - Chef de </w:t>
      </w:r>
      <w:proofErr w:type="spellStart"/>
      <w:r>
        <w:rPr>
          <w:rFonts w:ascii="Times New Roman" w:hAnsi="Times New Roman"/>
          <w:i/>
          <w:color w:val="000000"/>
          <w:sz w:val="24"/>
        </w:rPr>
        <w:t>délégation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 - Jefe de </w:t>
      </w:r>
      <w:proofErr w:type="spellStart"/>
      <w:r>
        <w:rPr>
          <w:rFonts w:ascii="Times New Roman" w:hAnsi="Times New Roman"/>
          <w:i/>
          <w:color w:val="000000"/>
          <w:sz w:val="24"/>
        </w:rPr>
        <w:t>Delegación</w:t>
      </w:r>
      <w:proofErr w:type="spellEnd"/>
    </w:p>
    <w:p w14:paraId="21E26A0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Lars  KJAER</w:t>
      </w:r>
      <w:proofErr w:type="gramEnd"/>
    </w:p>
    <w:p w14:paraId="060A01C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Senior Advisor</w:t>
      </w:r>
      <w:r>
        <w:rPr>
          <w:rFonts w:ascii="Times New Roman" w:hAnsi="Times New Roman"/>
          <w:color w:val="000000"/>
        </w:rPr>
        <w:br/>
        <w:t xml:space="preserve">World Shipping Council </w:t>
      </w:r>
      <w:r>
        <w:rPr>
          <w:rFonts w:ascii="Times New Roman" w:hAnsi="Times New Roman"/>
          <w:color w:val="000000"/>
        </w:rPr>
        <w:br/>
        <w:t>Washington</w:t>
      </w:r>
    </w:p>
    <w:p w14:paraId="48F41A52" w14:textId="77777777" w:rsidR="00531098" w:rsidRDefault="00531098">
      <w:pPr>
        <w:sectPr w:rsidR="00531098">
          <w:headerReference w:type="default" r:id="rId12"/>
          <w:pgSz w:w="12240" w:h="15840"/>
          <w:pgMar w:top="1134" w:right="1080" w:bottom="1134" w:left="1080" w:header="720" w:footer="720" w:gutter="0"/>
          <w:cols w:num="2" w:space="720"/>
          <w:docGrid w:linePitch="360"/>
        </w:sectPr>
      </w:pPr>
    </w:p>
    <w:p w14:paraId="57A29780" w14:textId="77777777" w:rsidR="00531098" w:rsidRPr="007F5AFB" w:rsidRDefault="009149FA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lastRenderedPageBreak/>
        <w:t>Bureau International des Containers</w:t>
      </w:r>
    </w:p>
    <w:p w14:paraId="139AEFEE" w14:textId="77777777" w:rsidR="00531098" w:rsidRPr="007F5AFB" w:rsidRDefault="00531098">
      <w:pPr>
        <w:keepNext/>
        <w:spacing w:line="312" w:lineRule="auto"/>
        <w:jc w:val="center"/>
        <w:rPr>
          <w:lang w:val="fr-FR"/>
        </w:rPr>
      </w:pPr>
    </w:p>
    <w:p w14:paraId="39F33C8D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Michael  DOWNES</w:t>
      </w:r>
      <w:proofErr w:type="gramEnd"/>
    </w:p>
    <w:p w14:paraId="4366C4D0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 xml:space="preserve">Senior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Technical</w:t>
      </w:r>
      <w:proofErr w:type="spellEnd"/>
      <w:r w:rsidRPr="007F5AFB">
        <w:rPr>
          <w:rFonts w:ascii="Times New Roman" w:hAnsi="Times New Roman"/>
          <w:color w:val="000000"/>
          <w:lang w:val="fr-FR"/>
        </w:rPr>
        <w:t xml:space="preserve"> </w:t>
      </w:r>
      <w:proofErr w:type="spellStart"/>
      <w:r w:rsidRPr="007F5AFB">
        <w:rPr>
          <w:rFonts w:ascii="Times New Roman" w:hAnsi="Times New Roman"/>
          <w:color w:val="000000"/>
          <w:lang w:val="fr-FR"/>
        </w:rPr>
        <w:t>Adviser</w:t>
      </w:r>
      <w:proofErr w:type="spellEnd"/>
      <w:r w:rsidRPr="007F5AFB">
        <w:rPr>
          <w:rFonts w:ascii="Times New Roman" w:hAnsi="Times New Roman"/>
          <w:color w:val="000000"/>
          <w:lang w:val="fr-FR"/>
        </w:rPr>
        <w:br/>
        <w:t>Bureau International des Containers</w:t>
      </w:r>
      <w:r w:rsidRPr="007F5AFB">
        <w:rPr>
          <w:rFonts w:ascii="Times New Roman" w:hAnsi="Times New Roman"/>
          <w:color w:val="000000"/>
          <w:lang w:val="fr-FR"/>
        </w:rPr>
        <w:br/>
        <w:t>Paris</w:t>
      </w:r>
    </w:p>
    <w:p w14:paraId="5899465D" w14:textId="3B6765C4" w:rsidR="00531098" w:rsidRPr="007F5AFB" w:rsidRDefault="007F5AFB">
      <w:pPr>
        <w:pStyle w:val="Heading1"/>
        <w:spacing w:line="336" w:lineRule="auto"/>
        <w:jc w:val="center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Fondation pour l`Agriculture et la Ruralité dans le Monde</w:t>
      </w:r>
      <w:r>
        <w:rPr>
          <w:rFonts w:ascii="Times New Roman" w:hAnsi="Times New Roman"/>
          <w:color w:val="000000"/>
          <w:lang w:val="fr-FR"/>
        </w:rPr>
        <w:t xml:space="preserve"> - </w:t>
      </w:r>
      <w:r w:rsidR="009149FA" w:rsidRPr="007F5AFB">
        <w:rPr>
          <w:rFonts w:ascii="Times New Roman" w:hAnsi="Times New Roman"/>
          <w:color w:val="000000"/>
          <w:lang w:val="fr-FR"/>
        </w:rPr>
        <w:t xml:space="preserve">FARM </w:t>
      </w:r>
      <w:proofErr w:type="spellStart"/>
      <w:r w:rsidR="009149FA" w:rsidRPr="007F5AFB">
        <w:rPr>
          <w:rFonts w:ascii="Times New Roman" w:hAnsi="Times New Roman"/>
          <w:color w:val="000000"/>
          <w:lang w:val="fr-FR"/>
        </w:rPr>
        <w:t>Foundation</w:t>
      </w:r>
      <w:proofErr w:type="spellEnd"/>
    </w:p>
    <w:p w14:paraId="0B2D3FB8" w14:textId="77777777" w:rsidR="00531098" w:rsidRPr="007F5AFB" w:rsidRDefault="00531098">
      <w:pPr>
        <w:keepNext/>
        <w:spacing w:line="312" w:lineRule="auto"/>
        <w:jc w:val="center"/>
        <w:rPr>
          <w:lang w:val="fr-FR"/>
        </w:rPr>
      </w:pPr>
    </w:p>
    <w:p w14:paraId="61F238D4" w14:textId="77777777" w:rsidR="00531098" w:rsidRPr="007F5AFB" w:rsidRDefault="009149FA">
      <w:pPr>
        <w:keepNext/>
        <w:spacing w:line="240" w:lineRule="auto"/>
        <w:rPr>
          <w:lang w:val="fr-FR"/>
        </w:rPr>
      </w:pPr>
      <w:r w:rsidRPr="007F5AFB">
        <w:rPr>
          <w:rFonts w:ascii="Times New Roman" w:hAnsi="Times New Roman"/>
          <w:b/>
          <w:color w:val="000000"/>
          <w:lang w:val="fr-FR"/>
        </w:rPr>
        <w:t xml:space="preserve">Mr </w:t>
      </w:r>
      <w:proofErr w:type="gramStart"/>
      <w:r w:rsidRPr="007F5AFB">
        <w:rPr>
          <w:rFonts w:ascii="Times New Roman" w:hAnsi="Times New Roman"/>
          <w:b/>
          <w:color w:val="000000"/>
          <w:lang w:val="fr-FR"/>
        </w:rPr>
        <w:t>Thibaut  SOYEZ</w:t>
      </w:r>
      <w:proofErr w:type="gramEnd"/>
    </w:p>
    <w:p w14:paraId="247B05B1" w14:textId="77777777" w:rsidR="00531098" w:rsidRPr="007F5AFB" w:rsidRDefault="009149FA">
      <w:pPr>
        <w:spacing w:line="240" w:lineRule="auto"/>
        <w:rPr>
          <w:lang w:val="fr-FR"/>
        </w:rPr>
      </w:pPr>
      <w:r w:rsidRPr="007F5AFB">
        <w:rPr>
          <w:rFonts w:ascii="Times New Roman" w:hAnsi="Times New Roman"/>
          <w:color w:val="000000"/>
          <w:lang w:val="fr-FR"/>
        </w:rPr>
        <w:t>Project Officer</w:t>
      </w:r>
      <w:r w:rsidRPr="007F5AFB">
        <w:rPr>
          <w:rFonts w:ascii="Times New Roman" w:hAnsi="Times New Roman"/>
          <w:color w:val="000000"/>
          <w:lang w:val="fr-FR"/>
        </w:rPr>
        <w:br/>
        <w:t xml:space="preserve">Fondation pour l`Agriculture et la Ruralité dans le Monde </w:t>
      </w:r>
      <w:r w:rsidRPr="007F5AFB">
        <w:rPr>
          <w:rFonts w:ascii="Times New Roman" w:hAnsi="Times New Roman"/>
          <w:color w:val="000000"/>
          <w:lang w:val="fr-FR"/>
        </w:rPr>
        <w:br/>
        <w:t>Montrouge</w:t>
      </w:r>
    </w:p>
    <w:p w14:paraId="1E9627A0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GATF - Global Alliance for Trade Facilitation</w:t>
      </w:r>
    </w:p>
    <w:p w14:paraId="017AF42E" w14:textId="77777777" w:rsidR="00531098" w:rsidRDefault="00531098">
      <w:pPr>
        <w:keepNext/>
        <w:spacing w:line="312" w:lineRule="auto"/>
        <w:jc w:val="center"/>
      </w:pPr>
    </w:p>
    <w:p w14:paraId="64F62E06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PHILIPPE </w:t>
      </w:r>
      <w:proofErr w:type="gramStart"/>
      <w:r>
        <w:rPr>
          <w:rFonts w:ascii="Times New Roman" w:hAnsi="Times New Roman"/>
          <w:b/>
          <w:color w:val="000000"/>
        </w:rPr>
        <w:t>DAVID  ISLER</w:t>
      </w:r>
      <w:proofErr w:type="gramEnd"/>
    </w:p>
    <w:p w14:paraId="5350878D" w14:textId="77777777" w:rsidR="00531098" w:rsidRDefault="009149FA">
      <w:pPr>
        <w:spacing w:line="240" w:lineRule="auto"/>
      </w:pPr>
      <w:r w:rsidRPr="47E7F9B3">
        <w:rPr>
          <w:rFonts w:ascii="Times New Roman" w:hAnsi="Times New Roman"/>
          <w:color w:val="000000" w:themeColor="text1"/>
        </w:rPr>
        <w:t>Director</w:t>
      </w:r>
      <w:r>
        <w:br/>
      </w:r>
      <w:r w:rsidRPr="47E7F9B3">
        <w:rPr>
          <w:rFonts w:ascii="Times New Roman" w:hAnsi="Times New Roman"/>
          <w:color w:val="000000" w:themeColor="text1"/>
        </w:rPr>
        <w:t>Global Alliance for Trade Facilitation</w:t>
      </w:r>
      <w:r>
        <w:br/>
      </w:r>
      <w:r w:rsidRPr="47E7F9B3">
        <w:rPr>
          <w:rFonts w:ascii="Times New Roman" w:hAnsi="Times New Roman"/>
          <w:color w:val="000000" w:themeColor="text1"/>
        </w:rPr>
        <w:t>Paris</w:t>
      </w:r>
    </w:p>
    <w:p w14:paraId="3584C333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International Seed Testing Association (ISTA)</w:t>
      </w:r>
    </w:p>
    <w:p w14:paraId="41413F90" w14:textId="77777777" w:rsidR="00531098" w:rsidRDefault="00531098">
      <w:pPr>
        <w:keepNext/>
        <w:spacing w:line="312" w:lineRule="auto"/>
        <w:jc w:val="center"/>
      </w:pPr>
    </w:p>
    <w:p w14:paraId="7F304E73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Andreas  WAIS</w:t>
      </w:r>
      <w:proofErr w:type="gramEnd"/>
    </w:p>
    <w:p w14:paraId="7B3E9B7E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Secretary General</w:t>
      </w:r>
      <w:r>
        <w:rPr>
          <w:rFonts w:ascii="Times New Roman" w:hAnsi="Times New Roman"/>
          <w:color w:val="000000"/>
        </w:rPr>
        <w:br/>
        <w:t xml:space="preserve">International Seed Testing Association 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Wallisellen</w:t>
      </w:r>
      <w:proofErr w:type="spellEnd"/>
    </w:p>
    <w:p w14:paraId="2BE02B95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Sergio  PASQUINI</w:t>
      </w:r>
      <w:proofErr w:type="gramEnd"/>
    </w:p>
    <w:p w14:paraId="51F4C1E1" w14:textId="77777777" w:rsidR="00531098" w:rsidRDefault="009149FA">
      <w:pPr>
        <w:spacing w:line="240" w:lineRule="auto"/>
      </w:pPr>
      <w:r w:rsidRPr="47E7F9B3">
        <w:rPr>
          <w:rFonts w:ascii="Times New Roman" w:hAnsi="Times New Roman"/>
          <w:color w:val="000000" w:themeColor="text1"/>
        </w:rPr>
        <w:t>Agronomist</w:t>
      </w:r>
      <w:r>
        <w:br/>
      </w:r>
      <w:r w:rsidRPr="47E7F9B3">
        <w:rPr>
          <w:rFonts w:ascii="Times New Roman" w:hAnsi="Times New Roman"/>
          <w:color w:val="000000" w:themeColor="text1"/>
        </w:rPr>
        <w:t>International Seed Testing Association</w:t>
      </w:r>
      <w:r>
        <w:br/>
      </w:r>
      <w:proofErr w:type="spellStart"/>
      <w:r w:rsidRPr="47E7F9B3">
        <w:rPr>
          <w:rFonts w:ascii="Times New Roman" w:hAnsi="Times New Roman"/>
          <w:color w:val="000000" w:themeColor="text1"/>
        </w:rPr>
        <w:t>Wallisellen</w:t>
      </w:r>
      <w:proofErr w:type="spellEnd"/>
    </w:p>
    <w:p w14:paraId="0035DD4E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North American Plant Protection Organization - NAPPO</w:t>
      </w:r>
    </w:p>
    <w:p w14:paraId="2D779FDA" w14:textId="77777777" w:rsidR="00531098" w:rsidRDefault="00531098">
      <w:pPr>
        <w:keepNext/>
        <w:spacing w:line="312" w:lineRule="auto"/>
        <w:jc w:val="center"/>
      </w:pPr>
    </w:p>
    <w:p w14:paraId="613C2F9C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Alonso  SUAZO</w:t>
      </w:r>
      <w:proofErr w:type="gramEnd"/>
    </w:p>
    <w:p w14:paraId="5CFB4B7D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Technical Director</w:t>
      </w:r>
      <w:r>
        <w:rPr>
          <w:rFonts w:ascii="Times New Roman" w:hAnsi="Times New Roman"/>
          <w:color w:val="000000"/>
        </w:rPr>
        <w:br/>
        <w:t>North American Plant Protection Organization</w:t>
      </w:r>
      <w:r>
        <w:rPr>
          <w:rFonts w:ascii="Times New Roman" w:hAnsi="Times New Roman"/>
          <w:color w:val="000000"/>
        </w:rPr>
        <w:br/>
        <w:t>Raleigh</w:t>
      </w:r>
    </w:p>
    <w:p w14:paraId="2F8BCFC1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Javier  TRUJILLO</w:t>
      </w:r>
      <w:proofErr w:type="gramEnd"/>
    </w:p>
    <w:p w14:paraId="2F3BCF45" w14:textId="7FC6EE8B" w:rsidR="00531098" w:rsidRDefault="009149FA" w:rsidP="47E7F9B3">
      <w:pPr>
        <w:keepNext/>
        <w:spacing w:line="240" w:lineRule="auto"/>
      </w:pPr>
      <w:r w:rsidRPr="47E7F9B3">
        <w:rPr>
          <w:rFonts w:ascii="Times New Roman" w:hAnsi="Times New Roman"/>
          <w:color w:val="000000" w:themeColor="text1"/>
        </w:rPr>
        <w:t>Chief Scientist</w:t>
      </w:r>
      <w:r w:rsidR="00531098">
        <w:br/>
      </w:r>
      <w:r w:rsidRPr="47E7F9B3">
        <w:rPr>
          <w:rFonts w:ascii="Times New Roman" w:hAnsi="Times New Roman"/>
          <w:color w:val="000000" w:themeColor="text1"/>
        </w:rPr>
        <w:t>North American Plant Protection Organization</w:t>
      </w:r>
      <w:r w:rsidR="00531098">
        <w:br/>
      </w:r>
      <w:r w:rsidRPr="47E7F9B3">
        <w:rPr>
          <w:rFonts w:ascii="Times New Roman" w:hAnsi="Times New Roman"/>
          <w:color w:val="000000" w:themeColor="text1"/>
        </w:rPr>
        <w:t>Raleigh</w:t>
      </w:r>
    </w:p>
    <w:p w14:paraId="2D6D3CB8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University of Florida</w:t>
      </w:r>
    </w:p>
    <w:p w14:paraId="52BF3190" w14:textId="77777777" w:rsidR="00531098" w:rsidRDefault="00531098">
      <w:pPr>
        <w:keepNext/>
        <w:spacing w:line="312" w:lineRule="auto"/>
        <w:jc w:val="center"/>
      </w:pPr>
    </w:p>
    <w:p w14:paraId="0BDD4F89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Karen A.  GARRETT</w:t>
      </w:r>
    </w:p>
    <w:p w14:paraId="4440F5AA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Professor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Univeristy</w:t>
      </w:r>
      <w:proofErr w:type="spellEnd"/>
      <w:r>
        <w:rPr>
          <w:rFonts w:ascii="Times New Roman" w:hAnsi="Times New Roman"/>
          <w:color w:val="000000"/>
        </w:rPr>
        <w:t xml:space="preserve"> of Florida</w:t>
      </w:r>
      <w:r>
        <w:rPr>
          <w:rFonts w:ascii="Times New Roman" w:hAnsi="Times New Roman"/>
          <w:color w:val="000000"/>
        </w:rPr>
        <w:br/>
        <w:t>Gainesville</w:t>
      </w:r>
    </w:p>
    <w:p w14:paraId="0B1D4BC2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University of Padua</w:t>
      </w:r>
    </w:p>
    <w:p w14:paraId="7DF01283" w14:textId="77777777" w:rsidR="00531098" w:rsidRDefault="00531098">
      <w:pPr>
        <w:keepNext/>
        <w:spacing w:line="312" w:lineRule="auto"/>
        <w:jc w:val="center"/>
      </w:pPr>
    </w:p>
    <w:p w14:paraId="7E031EE7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Daniele  ZATTA</w:t>
      </w:r>
      <w:proofErr w:type="gramEnd"/>
    </w:p>
    <w:p w14:paraId="58C572BC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Dr.</w:t>
      </w:r>
      <w:r>
        <w:rPr>
          <w:rFonts w:ascii="Times New Roman" w:hAnsi="Times New Roman"/>
          <w:color w:val="000000"/>
        </w:rPr>
        <w:br/>
        <w:t>University of Padua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Padua</w:t>
      </w:r>
      <w:proofErr w:type="spellEnd"/>
    </w:p>
    <w:p w14:paraId="2650CAC7" w14:textId="77777777" w:rsidR="007F5AFB" w:rsidRDefault="007F5AFB" w:rsidP="007F5AFB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Francesca  MARTELLI</w:t>
      </w:r>
      <w:proofErr w:type="gramEnd"/>
    </w:p>
    <w:p w14:paraId="68293E58" w14:textId="4C3013A9" w:rsidR="00531098" w:rsidRDefault="007F5AFB" w:rsidP="007F5AFB">
      <w:pPr>
        <w:spacing w:line="240" w:lineRule="auto"/>
      </w:pPr>
      <w:r>
        <w:rPr>
          <w:rFonts w:ascii="Times New Roman" w:hAnsi="Times New Roman"/>
          <w:color w:val="000000"/>
        </w:rPr>
        <w:t>Doctor</w:t>
      </w:r>
      <w:r>
        <w:rPr>
          <w:rFonts w:ascii="Times New Roman" w:hAnsi="Times New Roman"/>
          <w:color w:val="000000"/>
        </w:rPr>
        <w:br/>
        <w:t>University of Padua</w:t>
      </w:r>
      <w:r>
        <w:rPr>
          <w:rFonts w:ascii="Times New Roman" w:hAnsi="Times New Roman"/>
          <w:color w:val="000000"/>
        </w:rPr>
        <w:br/>
      </w:r>
      <w:proofErr w:type="spellStart"/>
      <w:r>
        <w:rPr>
          <w:rFonts w:ascii="Times New Roman" w:hAnsi="Times New Roman"/>
          <w:color w:val="000000"/>
        </w:rPr>
        <w:t>Padua</w:t>
      </w:r>
      <w:proofErr w:type="spellEnd"/>
    </w:p>
    <w:p w14:paraId="11499EF2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lastRenderedPageBreak/>
        <w:t>Mr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Matteo  MARCHIORO</w:t>
      </w:r>
      <w:proofErr w:type="gramEnd"/>
    </w:p>
    <w:p w14:paraId="50636FBF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Doctor</w:t>
      </w:r>
      <w:r>
        <w:rPr>
          <w:rFonts w:ascii="Times New Roman" w:hAnsi="Times New Roman"/>
          <w:color w:val="000000"/>
        </w:rPr>
        <w:br/>
        <w:t xml:space="preserve">University of Padua </w:t>
      </w:r>
      <w:r>
        <w:rPr>
          <w:rFonts w:ascii="Times New Roman" w:hAnsi="Times New Roman"/>
          <w:color w:val="000000"/>
        </w:rPr>
        <w:br/>
        <w:t>Agronomy, Food, Natural Resources, Animals and Environment Department</w:t>
      </w:r>
      <w:r>
        <w:rPr>
          <w:rFonts w:ascii="Times New Roman" w:hAnsi="Times New Roman"/>
          <w:color w:val="000000"/>
        </w:rPr>
        <w:br/>
        <w:t>Padua</w:t>
      </w:r>
    </w:p>
    <w:p w14:paraId="11C2D751" w14:textId="77777777" w:rsidR="00531098" w:rsidRDefault="009149FA">
      <w:pPr>
        <w:pStyle w:val="Heading1"/>
        <w:spacing w:line="336" w:lineRule="auto"/>
        <w:jc w:val="center"/>
      </w:pPr>
      <w:r>
        <w:rPr>
          <w:rFonts w:ascii="Times New Roman" w:hAnsi="Times New Roman"/>
          <w:color w:val="000000"/>
        </w:rPr>
        <w:t>Wageningen University</w:t>
      </w:r>
    </w:p>
    <w:p w14:paraId="7ACB0B99" w14:textId="77777777" w:rsidR="00531098" w:rsidRDefault="00531098">
      <w:pPr>
        <w:keepNext/>
        <w:spacing w:line="312" w:lineRule="auto"/>
        <w:jc w:val="center"/>
      </w:pPr>
    </w:p>
    <w:p w14:paraId="5A88F03B" w14:textId="77777777" w:rsidR="00531098" w:rsidRDefault="009149FA">
      <w:pPr>
        <w:keepNext/>
        <w:spacing w:line="240" w:lineRule="auto"/>
      </w:pPr>
      <w:proofErr w:type="spellStart"/>
      <w:r>
        <w:rPr>
          <w:rFonts w:ascii="Times New Roman" w:hAnsi="Times New Roman"/>
          <w:b/>
          <w:color w:val="000000"/>
        </w:rPr>
        <w:t>Ms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gramStart"/>
      <w:r>
        <w:rPr>
          <w:rFonts w:ascii="Times New Roman" w:hAnsi="Times New Roman"/>
          <w:b/>
          <w:color w:val="000000"/>
        </w:rPr>
        <w:t>Nikita  DARA</w:t>
      </w:r>
      <w:proofErr w:type="gramEnd"/>
    </w:p>
    <w:p w14:paraId="5274E6D1" w14:textId="77777777" w:rsidR="00531098" w:rsidRDefault="009149FA">
      <w:pPr>
        <w:spacing w:line="240" w:lineRule="auto"/>
      </w:pPr>
      <w:r>
        <w:rPr>
          <w:rFonts w:ascii="Times New Roman" w:hAnsi="Times New Roman"/>
          <w:color w:val="000000"/>
        </w:rPr>
        <w:t>PhD candidate</w:t>
      </w:r>
      <w:r>
        <w:rPr>
          <w:rFonts w:ascii="Times New Roman" w:hAnsi="Times New Roman"/>
          <w:color w:val="000000"/>
        </w:rPr>
        <w:br/>
        <w:t>Wageningen University</w:t>
      </w:r>
      <w:r>
        <w:rPr>
          <w:rFonts w:ascii="Times New Roman" w:hAnsi="Times New Roman"/>
          <w:color w:val="000000"/>
        </w:rPr>
        <w:br/>
        <w:t>Wageningen</w:t>
      </w:r>
    </w:p>
    <w:sectPr w:rsidR="00531098" w:rsidSect="00034616">
      <w:headerReference w:type="default" r:id="rId13"/>
      <w:pgSz w:w="12240" w:h="15840"/>
      <w:pgMar w:top="1134" w:right="1080" w:bottom="1134" w:left="108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37384" w14:textId="77777777" w:rsidR="009149FA" w:rsidRDefault="009149FA">
      <w:pPr>
        <w:spacing w:after="0" w:line="240" w:lineRule="auto"/>
      </w:pPr>
      <w:r>
        <w:separator/>
      </w:r>
    </w:p>
  </w:endnote>
  <w:endnote w:type="continuationSeparator" w:id="0">
    <w:p w14:paraId="3DCFEE7D" w14:textId="77777777" w:rsidR="009149FA" w:rsidRDefault="00914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DD01" w14:textId="77777777" w:rsidR="00531098" w:rsidRDefault="009149FA">
    <w:pPr>
      <w:pStyle w:val="Footer"/>
      <w:jc w:val="right"/>
    </w:pPr>
    <w:r>
      <w:t xml:space="preserve">IPPC CPM-20 -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B6BF" w14:textId="77777777" w:rsidR="009149FA" w:rsidRDefault="009149FA">
      <w:pPr>
        <w:spacing w:after="0" w:line="240" w:lineRule="auto"/>
      </w:pPr>
      <w:r>
        <w:separator/>
      </w:r>
    </w:p>
  </w:footnote>
  <w:footnote w:type="continuationSeparator" w:id="0">
    <w:p w14:paraId="3EA1A427" w14:textId="77777777" w:rsidR="009149FA" w:rsidRDefault="00914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42AB" w14:textId="77777777" w:rsidR="00531098" w:rsidRDefault="009149FA">
    <w:pPr>
      <w:pStyle w:val="Header"/>
      <w:jc w:val="center"/>
    </w:pPr>
    <w:r>
      <w:t>MEMBERS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15B5" w14:textId="77777777" w:rsidR="00531098" w:rsidRDefault="009149FA">
    <w:pPr>
      <w:pStyle w:val="Header"/>
      <w:jc w:val="center"/>
    </w:pPr>
    <w:r>
      <w:t>REPRESENTATIVES OF UNITED NATIONS AND SPECIALIZED AGENCIES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0219" w14:textId="77777777" w:rsidR="00531098" w:rsidRDefault="009149FA">
    <w:pPr>
      <w:pStyle w:val="Header"/>
      <w:jc w:val="center"/>
    </w:pPr>
    <w:r>
      <w:t>OBSERVERS FROM INTERGOVERNMENTAL ORGANIZATIONS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4E5B" w14:textId="77777777" w:rsidR="00531098" w:rsidRDefault="009149FA">
    <w:pPr>
      <w:pStyle w:val="Header"/>
      <w:jc w:val="center"/>
    </w:pPr>
    <w:r>
      <w:t>OBSERVERS FROM NON-GOVERNMENTAL ORGANIZATIONS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795D" w14:textId="77777777" w:rsidR="00531098" w:rsidRDefault="009149FA">
    <w:pPr>
      <w:pStyle w:val="Header"/>
      <w:jc w:val="center"/>
    </w:pPr>
    <w:r>
      <w:t>Other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3234013">
    <w:abstractNumId w:val="8"/>
  </w:num>
  <w:num w:numId="2" w16cid:durableId="951013010">
    <w:abstractNumId w:val="6"/>
  </w:num>
  <w:num w:numId="3" w16cid:durableId="520171326">
    <w:abstractNumId w:val="5"/>
  </w:num>
  <w:num w:numId="4" w16cid:durableId="147718601">
    <w:abstractNumId w:val="4"/>
  </w:num>
  <w:num w:numId="5" w16cid:durableId="398090508">
    <w:abstractNumId w:val="7"/>
  </w:num>
  <w:num w:numId="6" w16cid:durableId="325133779">
    <w:abstractNumId w:val="3"/>
  </w:num>
  <w:num w:numId="7" w16cid:durableId="990253994">
    <w:abstractNumId w:val="2"/>
  </w:num>
  <w:num w:numId="8" w16cid:durableId="1945072854">
    <w:abstractNumId w:val="1"/>
  </w:num>
  <w:num w:numId="9" w16cid:durableId="128214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34290"/>
    <w:rsid w:val="0029639D"/>
    <w:rsid w:val="00326F90"/>
    <w:rsid w:val="00531098"/>
    <w:rsid w:val="0055647C"/>
    <w:rsid w:val="0060276C"/>
    <w:rsid w:val="007207B3"/>
    <w:rsid w:val="00775524"/>
    <w:rsid w:val="007F5AFB"/>
    <w:rsid w:val="008476BB"/>
    <w:rsid w:val="008F1FCC"/>
    <w:rsid w:val="009149FA"/>
    <w:rsid w:val="00AA1D8D"/>
    <w:rsid w:val="00B47730"/>
    <w:rsid w:val="00BA4468"/>
    <w:rsid w:val="00BB344D"/>
    <w:rsid w:val="00CB0664"/>
    <w:rsid w:val="00EE240D"/>
    <w:rsid w:val="00FC693F"/>
    <w:rsid w:val="05D7681A"/>
    <w:rsid w:val="0603A735"/>
    <w:rsid w:val="0C57D88F"/>
    <w:rsid w:val="0E2F1BAA"/>
    <w:rsid w:val="13145A3E"/>
    <w:rsid w:val="1CAD04D5"/>
    <w:rsid w:val="1CC40F95"/>
    <w:rsid w:val="21BDBB12"/>
    <w:rsid w:val="2C2D59F7"/>
    <w:rsid w:val="2DF16CE8"/>
    <w:rsid w:val="318A5690"/>
    <w:rsid w:val="3244E768"/>
    <w:rsid w:val="37AF35C9"/>
    <w:rsid w:val="37EC3D2E"/>
    <w:rsid w:val="3B8C20F3"/>
    <w:rsid w:val="3CBE719F"/>
    <w:rsid w:val="437869A8"/>
    <w:rsid w:val="45D57304"/>
    <w:rsid w:val="479C805C"/>
    <w:rsid w:val="47E7F9B3"/>
    <w:rsid w:val="4E6C9286"/>
    <w:rsid w:val="5586EF98"/>
    <w:rsid w:val="561CF1B7"/>
    <w:rsid w:val="5BADB699"/>
    <w:rsid w:val="5E3AD214"/>
    <w:rsid w:val="5EEB7665"/>
    <w:rsid w:val="6019F4C7"/>
    <w:rsid w:val="65AC5D43"/>
    <w:rsid w:val="65F0DE18"/>
    <w:rsid w:val="6658A22C"/>
    <w:rsid w:val="68C23C68"/>
    <w:rsid w:val="6CCA9250"/>
    <w:rsid w:val="73D63908"/>
    <w:rsid w:val="75867891"/>
    <w:rsid w:val="7B39D7DE"/>
    <w:rsid w:val="7B62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99613A"/>
  <w14:defaultImageDpi w14:val="300"/>
  <w15:docId w15:val="{B7E8F0EE-A5C2-4096-A6CA-CEDF1399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b/>
      <w:color w:val="000000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75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5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5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52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755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5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10442</Words>
  <Characters>59520</Characters>
  <Application>Microsoft Office Word</Application>
  <DocSecurity>0</DocSecurity>
  <Lines>496</Lines>
  <Paragraphs>139</Paragraphs>
  <ScaleCrop>false</ScaleCrop>
  <Manager/>
  <Company/>
  <LinksUpToDate>false</LinksUpToDate>
  <CharactersWithSpaces>69823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Mancini, Flavia (CSGM)</cp:lastModifiedBy>
  <cp:revision>2</cp:revision>
  <dcterms:created xsi:type="dcterms:W3CDTF">2026-03-13T10:53:00Z</dcterms:created>
  <dcterms:modified xsi:type="dcterms:W3CDTF">2026-03-13T10:53:00Z</dcterms:modified>
  <cp:category/>
</cp:coreProperties>
</file>